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0B4" w:rsidRPr="00C32C28" w:rsidRDefault="00C32C28" w:rsidP="00C32C28">
      <w:pPr>
        <w:pStyle w:val="af2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bookmarkStart w:id="0" w:name="bookmark0"/>
      <w:r>
        <w:rPr>
          <w:rFonts w:ascii="Times New Roman" w:hAnsi="Times New Roman"/>
          <w:sz w:val="28"/>
          <w:szCs w:val="28"/>
        </w:rPr>
        <w:t>Област</w:t>
      </w:r>
      <w:r w:rsidR="005C70B4" w:rsidRPr="00C32C28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5C70B4" w:rsidRPr="00C32C28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«Железногорская детская школа искусств»</w:t>
      </w:r>
    </w:p>
    <w:p w:rsidR="005C70B4" w:rsidRDefault="00C32C28" w:rsidP="00C32C28">
      <w:pPr>
        <w:pStyle w:val="af2"/>
        <w:spacing w:line="240" w:lineRule="auto"/>
        <w:ind w:lef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EC5C44">
        <w:rPr>
          <w:rFonts w:ascii="Times New Roman" w:hAnsi="Times New Roman"/>
          <w:sz w:val="32"/>
          <w:szCs w:val="32"/>
        </w:rPr>
        <w:t xml:space="preserve"> </w:t>
      </w:r>
      <w:r w:rsidR="00EC5C44" w:rsidRPr="00C32C28">
        <w:rPr>
          <w:rFonts w:ascii="Times New Roman" w:hAnsi="Times New Roman"/>
          <w:sz w:val="28"/>
          <w:szCs w:val="28"/>
        </w:rPr>
        <w:t xml:space="preserve">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5C70B4" w:rsidRDefault="005C70B4" w:rsidP="005C70B4">
      <w:pPr>
        <w:pStyle w:val="af2"/>
        <w:jc w:val="center"/>
        <w:rPr>
          <w:rFonts w:ascii="Times New Roman" w:hAnsi="Times New Roman"/>
          <w:i/>
          <w:sz w:val="32"/>
          <w:szCs w:val="32"/>
        </w:rPr>
      </w:pPr>
    </w:p>
    <w:p w:rsidR="005C70B4" w:rsidRDefault="005C70B4" w:rsidP="005C70B4">
      <w:pPr>
        <w:pStyle w:val="af2"/>
        <w:rPr>
          <w:rFonts w:ascii="Times New Roman" w:hAnsi="Times New Roman"/>
        </w:rPr>
      </w:pPr>
    </w:p>
    <w:p w:rsidR="00C32C28" w:rsidRDefault="00C32C28" w:rsidP="005C70B4">
      <w:pPr>
        <w:pStyle w:val="af2"/>
        <w:rPr>
          <w:rFonts w:ascii="Times New Roman" w:hAnsi="Times New Roman"/>
        </w:rPr>
      </w:pPr>
    </w:p>
    <w:p w:rsidR="00C32C28" w:rsidRPr="00EC5C44" w:rsidRDefault="00C32C28" w:rsidP="005C70B4">
      <w:pPr>
        <w:pStyle w:val="af2"/>
        <w:rPr>
          <w:rFonts w:ascii="Times New Roman" w:hAnsi="Times New Roman"/>
        </w:rPr>
      </w:pPr>
    </w:p>
    <w:p w:rsidR="005C70B4" w:rsidRDefault="005C70B4" w:rsidP="005C70B4">
      <w:pPr>
        <w:pStyle w:val="af2"/>
        <w:jc w:val="both"/>
        <w:rPr>
          <w:rFonts w:ascii="Times New Roman" w:hAnsi="Times New Roman"/>
          <w:sz w:val="32"/>
          <w:szCs w:val="32"/>
        </w:rPr>
      </w:pPr>
    </w:p>
    <w:p w:rsidR="005C70B4" w:rsidRDefault="005C70B4" w:rsidP="005C70B4">
      <w:pPr>
        <w:pStyle w:val="af2"/>
        <w:jc w:val="both"/>
        <w:rPr>
          <w:rFonts w:ascii="Times New Roman" w:hAnsi="Times New Roman"/>
          <w:sz w:val="32"/>
          <w:szCs w:val="32"/>
        </w:rPr>
      </w:pPr>
    </w:p>
    <w:p w:rsidR="005C70B4" w:rsidRDefault="005C70B4" w:rsidP="005C70B4">
      <w:pPr>
        <w:pStyle w:val="af2"/>
        <w:jc w:val="both"/>
        <w:rPr>
          <w:rFonts w:ascii="Times New Roman" w:hAnsi="Times New Roman"/>
          <w:sz w:val="32"/>
          <w:szCs w:val="32"/>
        </w:rPr>
      </w:pPr>
    </w:p>
    <w:p w:rsidR="005C70B4" w:rsidRPr="00BA5AD4" w:rsidRDefault="005C70B4" w:rsidP="005C70B4">
      <w:pPr>
        <w:pStyle w:val="af2"/>
        <w:ind w:left="0"/>
        <w:jc w:val="both"/>
        <w:rPr>
          <w:rFonts w:ascii="Times New Roman" w:hAnsi="Times New Roman"/>
          <w:sz w:val="32"/>
          <w:szCs w:val="32"/>
        </w:rPr>
      </w:pPr>
    </w:p>
    <w:p w:rsidR="005C70B4" w:rsidRPr="00BA5AD4" w:rsidRDefault="005C70B4" w:rsidP="005C70B4">
      <w:pPr>
        <w:spacing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5C70B4" w:rsidRDefault="005C70B4" w:rsidP="005C70B4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C70B4" w:rsidRDefault="005C70B4" w:rsidP="00EC5C44">
      <w:pPr>
        <w:spacing w:line="276" w:lineRule="auto"/>
        <w:rPr>
          <w:rFonts w:ascii="Times New Roman" w:hAnsi="Times New Roman" w:cs="Times New Roman"/>
          <w:sz w:val="40"/>
          <w:szCs w:val="40"/>
        </w:rPr>
      </w:pPr>
    </w:p>
    <w:p w:rsidR="005C70B4" w:rsidRPr="00BA5AD4" w:rsidRDefault="005C70B4" w:rsidP="008E604F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A5AD4">
        <w:rPr>
          <w:rFonts w:ascii="Times New Roman" w:hAnsi="Times New Roman" w:cs="Times New Roman"/>
          <w:b/>
          <w:sz w:val="40"/>
          <w:szCs w:val="40"/>
        </w:rPr>
        <w:t>«</w:t>
      </w:r>
      <w:r w:rsidR="008E604F">
        <w:rPr>
          <w:rFonts w:ascii="Times New Roman" w:hAnsi="Times New Roman" w:cs="Times New Roman"/>
          <w:b/>
          <w:sz w:val="40"/>
          <w:szCs w:val="40"/>
        </w:rPr>
        <w:t>ГИТАРА</w:t>
      </w:r>
      <w:r>
        <w:rPr>
          <w:rFonts w:ascii="Times New Roman" w:hAnsi="Times New Roman" w:cs="Times New Roman"/>
          <w:b/>
          <w:sz w:val="40"/>
          <w:szCs w:val="40"/>
        </w:rPr>
        <w:t xml:space="preserve">» </w:t>
      </w:r>
    </w:p>
    <w:p w:rsidR="005C70B4" w:rsidRPr="00BA5AD4" w:rsidRDefault="005C70B4" w:rsidP="005C70B4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BA5AD4">
        <w:rPr>
          <w:rFonts w:ascii="Times New Roman" w:hAnsi="Times New Roman" w:cs="Times New Roman"/>
          <w:i/>
          <w:sz w:val="32"/>
          <w:szCs w:val="32"/>
        </w:rPr>
        <w:t>(</w:t>
      </w:r>
      <w:r>
        <w:rPr>
          <w:rFonts w:ascii="Times New Roman" w:hAnsi="Times New Roman" w:cs="Times New Roman"/>
          <w:i/>
          <w:sz w:val="32"/>
          <w:szCs w:val="32"/>
        </w:rPr>
        <w:t>1 год</w:t>
      </w:r>
      <w:r w:rsidRPr="00BA5AD4">
        <w:rPr>
          <w:rFonts w:ascii="Times New Roman" w:hAnsi="Times New Roman" w:cs="Times New Roman"/>
          <w:i/>
          <w:sz w:val="32"/>
          <w:szCs w:val="32"/>
        </w:rPr>
        <w:t xml:space="preserve"> обучения)</w:t>
      </w:r>
    </w:p>
    <w:p w:rsidR="005C70B4" w:rsidRDefault="005C70B4" w:rsidP="005C70B4">
      <w:pPr>
        <w:rPr>
          <w:rFonts w:ascii="Times New Roman" w:hAnsi="Times New Roman" w:cs="Times New Roman"/>
          <w:sz w:val="44"/>
          <w:szCs w:val="44"/>
        </w:rPr>
      </w:pPr>
    </w:p>
    <w:p w:rsidR="00C32C28" w:rsidRDefault="00C32C28" w:rsidP="005C70B4">
      <w:pPr>
        <w:rPr>
          <w:rFonts w:ascii="Times New Roman" w:hAnsi="Times New Roman" w:cs="Times New Roman"/>
          <w:sz w:val="44"/>
          <w:szCs w:val="44"/>
        </w:rPr>
      </w:pPr>
    </w:p>
    <w:p w:rsidR="00C32C28" w:rsidRPr="00BA5AD4" w:rsidRDefault="00C32C28" w:rsidP="005C70B4">
      <w:pPr>
        <w:rPr>
          <w:rFonts w:ascii="Times New Roman" w:hAnsi="Times New Roman" w:cs="Times New Roman"/>
          <w:sz w:val="44"/>
          <w:szCs w:val="44"/>
        </w:rPr>
      </w:pPr>
    </w:p>
    <w:p w:rsidR="005C70B4" w:rsidRPr="00BA5AD4" w:rsidRDefault="005C70B4" w:rsidP="005C70B4">
      <w:pPr>
        <w:rPr>
          <w:rFonts w:ascii="Times New Roman" w:hAnsi="Times New Roman" w:cs="Times New Roman"/>
          <w:sz w:val="44"/>
          <w:szCs w:val="44"/>
        </w:rPr>
      </w:pPr>
    </w:p>
    <w:p w:rsidR="005C70B4" w:rsidRPr="00EC5C44" w:rsidRDefault="00EC5C44" w:rsidP="005C7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Составители: Темирханова Г.М., Фёдорова Л.Б.</w:t>
      </w:r>
    </w:p>
    <w:p w:rsidR="005C70B4" w:rsidRDefault="005C70B4" w:rsidP="005C70B4">
      <w:pPr>
        <w:rPr>
          <w:rFonts w:ascii="Times New Roman" w:hAnsi="Times New Roman" w:cs="Times New Roman"/>
          <w:sz w:val="44"/>
          <w:szCs w:val="44"/>
        </w:rPr>
      </w:pPr>
    </w:p>
    <w:p w:rsidR="006C6488" w:rsidRDefault="006C6488" w:rsidP="005C70B4">
      <w:pPr>
        <w:rPr>
          <w:rFonts w:ascii="Times New Roman" w:hAnsi="Times New Roman" w:cs="Times New Roman"/>
          <w:sz w:val="44"/>
          <w:szCs w:val="44"/>
        </w:rPr>
      </w:pPr>
    </w:p>
    <w:p w:rsidR="006C6488" w:rsidRDefault="006C6488" w:rsidP="005C70B4">
      <w:pPr>
        <w:rPr>
          <w:rFonts w:ascii="Times New Roman" w:hAnsi="Times New Roman" w:cs="Times New Roman"/>
          <w:sz w:val="44"/>
          <w:szCs w:val="44"/>
        </w:rPr>
      </w:pPr>
    </w:p>
    <w:p w:rsidR="00C32C28" w:rsidRDefault="00C32C28" w:rsidP="005C70B4">
      <w:pPr>
        <w:rPr>
          <w:rFonts w:ascii="Times New Roman" w:hAnsi="Times New Roman" w:cs="Times New Roman"/>
          <w:sz w:val="44"/>
          <w:szCs w:val="44"/>
        </w:rPr>
      </w:pPr>
    </w:p>
    <w:p w:rsidR="00C32C28" w:rsidRDefault="00C32C28" w:rsidP="005C70B4">
      <w:pPr>
        <w:rPr>
          <w:rFonts w:ascii="Times New Roman" w:hAnsi="Times New Roman" w:cs="Times New Roman"/>
          <w:sz w:val="44"/>
          <w:szCs w:val="44"/>
        </w:rPr>
      </w:pPr>
    </w:p>
    <w:p w:rsidR="00C32C28" w:rsidRDefault="00C32C28" w:rsidP="005C70B4">
      <w:pPr>
        <w:rPr>
          <w:rFonts w:ascii="Times New Roman" w:hAnsi="Times New Roman" w:cs="Times New Roman"/>
          <w:sz w:val="44"/>
          <w:szCs w:val="44"/>
        </w:rPr>
      </w:pPr>
    </w:p>
    <w:p w:rsidR="00C32C28" w:rsidRDefault="00C32C28" w:rsidP="005C70B4">
      <w:pPr>
        <w:rPr>
          <w:rFonts w:ascii="Times New Roman" w:hAnsi="Times New Roman" w:cs="Times New Roman"/>
          <w:sz w:val="16"/>
          <w:szCs w:val="16"/>
        </w:rPr>
      </w:pPr>
    </w:p>
    <w:p w:rsidR="00C32C28" w:rsidRPr="00C32C28" w:rsidRDefault="00C32C28" w:rsidP="005C70B4">
      <w:pPr>
        <w:rPr>
          <w:rFonts w:ascii="Times New Roman" w:hAnsi="Times New Roman" w:cs="Times New Roman"/>
          <w:sz w:val="16"/>
          <w:szCs w:val="16"/>
        </w:rPr>
      </w:pPr>
    </w:p>
    <w:p w:rsidR="005C70B4" w:rsidRPr="00BA5AD4" w:rsidRDefault="005C70B4" w:rsidP="005C70B4">
      <w:pPr>
        <w:rPr>
          <w:rFonts w:ascii="Times New Roman" w:hAnsi="Times New Roman" w:cs="Times New Roman"/>
          <w:sz w:val="44"/>
          <w:szCs w:val="44"/>
        </w:rPr>
      </w:pPr>
    </w:p>
    <w:p w:rsidR="005C70B4" w:rsidRPr="00EC5C44" w:rsidRDefault="00B9602F" w:rsidP="005C70B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</w:t>
      </w:r>
      <w:r w:rsidR="005C70B4" w:rsidRPr="00EC5C44">
        <w:rPr>
          <w:rFonts w:ascii="Times New Roman" w:hAnsi="Times New Roman" w:cs="Times New Roman"/>
        </w:rPr>
        <w:t xml:space="preserve">Железногорск </w:t>
      </w:r>
    </w:p>
    <w:p w:rsidR="005C70B4" w:rsidRPr="00EC5C44" w:rsidRDefault="00B9602F" w:rsidP="005C70B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202</w:t>
      </w:r>
      <w:r w:rsidR="0006357B">
        <w:rPr>
          <w:rFonts w:ascii="Times New Roman" w:hAnsi="Times New Roman" w:cs="Times New Roman"/>
        </w:rPr>
        <w:t>5</w:t>
      </w:r>
      <w:r w:rsidR="005C70B4" w:rsidRPr="00EC5C44">
        <w:rPr>
          <w:rFonts w:ascii="Times New Roman" w:hAnsi="Times New Roman" w:cs="Times New Roman"/>
        </w:rPr>
        <w:t xml:space="preserve"> г.</w:t>
      </w:r>
    </w:p>
    <w:p w:rsidR="005C70B4" w:rsidRPr="00BA5AD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602F" w:rsidRPr="00B9602F" w:rsidRDefault="00B9602F" w:rsidP="00B9602F">
      <w:pPr>
        <w:keepNext/>
        <w:keepLines/>
        <w:outlineLvl w:val="2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>«ПРИНЯТО»</w:t>
      </w: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ab/>
        <w:t xml:space="preserve">                                    «УТВЕРЖДАЮ»</w:t>
      </w:r>
    </w:p>
    <w:p w:rsidR="00B9602F" w:rsidRPr="00B9602F" w:rsidRDefault="00B9602F" w:rsidP="00B9602F">
      <w:pPr>
        <w:keepNext/>
        <w:keepLines/>
        <w:outlineLvl w:val="2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>педагогическим советом</w:t>
      </w: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ab/>
        <w:t xml:space="preserve">              директор ОБОУ ДО «Железногорская ДШИ»</w:t>
      </w:r>
    </w:p>
    <w:p w:rsidR="00B9602F" w:rsidRPr="00B9602F" w:rsidRDefault="00B9602F" w:rsidP="00B9602F">
      <w:pPr>
        <w:keepNext/>
        <w:keepLines/>
        <w:outlineLvl w:val="2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>ОБОУ ДО «</w:t>
      </w:r>
      <w:proofErr w:type="spellStart"/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>Железногорская</w:t>
      </w:r>
      <w:proofErr w:type="spellEnd"/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ДШИ» </w:t>
      </w: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ab/>
        <w:t xml:space="preserve">                            ___________</w:t>
      </w:r>
      <w:proofErr w:type="spellStart"/>
      <w:r w:rsidRPr="00B9602F">
        <w:rPr>
          <w:rFonts w:ascii="Times New Roman" w:hAnsi="Times New Roman" w:cs="Times New Roman"/>
          <w:bCs/>
          <w:color w:val="auto"/>
          <w:sz w:val="22"/>
          <w:szCs w:val="22"/>
        </w:rPr>
        <w:t>Н.В.Староверова</w:t>
      </w:r>
      <w:proofErr w:type="spellEnd"/>
    </w:p>
    <w:p w:rsidR="00B9602F" w:rsidRPr="00B9602F" w:rsidRDefault="00B9602F" w:rsidP="00B9602F">
      <w:pPr>
        <w:spacing w:after="200" w:line="276" w:lineRule="auto"/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</w:pPr>
      <w:r w:rsidRPr="00B9602F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Протокол № </w:t>
      </w:r>
      <w:r w:rsidR="0006357B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5</w:t>
      </w:r>
      <w:r w:rsidRPr="00B9602F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 от 1</w:t>
      </w:r>
      <w:r w:rsidR="0006357B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0</w:t>
      </w:r>
      <w:r w:rsidRPr="00B9602F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.06.202</w:t>
      </w:r>
      <w:r w:rsidR="0006357B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5</w:t>
      </w:r>
      <w:r w:rsidRPr="00B9602F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 г.</w:t>
      </w:r>
      <w:r w:rsidRPr="00B9602F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ab/>
      </w:r>
      <w:r w:rsidRPr="00B9602F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ab/>
        <w:t xml:space="preserve">                                       Приказ № </w:t>
      </w:r>
      <w:r w:rsidR="0006357B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7</w:t>
      </w:r>
      <w:bookmarkStart w:id="1" w:name="_GoBack"/>
      <w:bookmarkEnd w:id="1"/>
      <w:r w:rsidRPr="00B9602F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3 от</w:t>
      </w:r>
      <w:r w:rsidRPr="00B9602F">
        <w:rPr>
          <w:rFonts w:ascii="Times New Roman" w:eastAsia="Calibri" w:hAnsi="Times New Roman" w:cs="Times New Roman"/>
          <w:b/>
          <w:i/>
          <w:color w:val="C00000"/>
          <w:sz w:val="22"/>
          <w:szCs w:val="22"/>
          <w:lang w:eastAsia="en-US"/>
        </w:rPr>
        <w:t xml:space="preserve"> </w:t>
      </w:r>
      <w:r w:rsidRPr="00B9602F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1</w:t>
      </w:r>
      <w:r w:rsidR="0006357B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0</w:t>
      </w:r>
      <w:r w:rsidRPr="00B9602F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.06.202</w:t>
      </w:r>
      <w:r w:rsidR="0006357B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5</w:t>
      </w:r>
      <w:r w:rsidRPr="00B9602F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 г.</w:t>
      </w:r>
    </w:p>
    <w:p w:rsidR="00B9602F" w:rsidRPr="00B9602F" w:rsidRDefault="00B9602F" w:rsidP="00B9602F">
      <w:pPr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B9602F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>«РАССМОТРЕНО»</w:t>
      </w:r>
      <w:r w:rsidRPr="00B9602F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ab/>
      </w:r>
    </w:p>
    <w:p w:rsidR="00B9602F" w:rsidRPr="00B9602F" w:rsidRDefault="00B9602F" w:rsidP="00B9602F">
      <w:pPr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B9602F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>на заседании методического совета</w:t>
      </w:r>
    </w:p>
    <w:p w:rsidR="00B9602F" w:rsidRPr="00B9602F" w:rsidRDefault="00B9602F" w:rsidP="00B9602F">
      <w:pPr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B9602F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 xml:space="preserve">ОБОУ ДО «Железногорская ДШИ» </w:t>
      </w:r>
      <w:r w:rsidRPr="00B9602F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ab/>
      </w:r>
    </w:p>
    <w:p w:rsidR="00B9602F" w:rsidRPr="00B9602F" w:rsidRDefault="00B9602F" w:rsidP="00B9602F">
      <w:pPr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</w:pPr>
      <w:r w:rsidRPr="00B9602F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Протокол № 5 от 2</w:t>
      </w:r>
      <w:r w:rsidR="0006357B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8</w:t>
      </w:r>
      <w:r w:rsidRPr="00B9602F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.05.202</w:t>
      </w:r>
      <w:r w:rsidR="0006357B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5</w:t>
      </w:r>
      <w:r w:rsidRPr="00B9602F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 г.</w:t>
      </w:r>
    </w:p>
    <w:p w:rsidR="005C70B4" w:rsidRDefault="005C70B4" w:rsidP="008E604F">
      <w:pPr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8E604F">
      <w:pPr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8E604F">
      <w:pPr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8E604F">
      <w:pPr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8E604F">
      <w:pPr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8E604F">
      <w:pPr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2A11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Разработчики: Темирханова Г.М. и Фёдорова Л.Б. - преподаватели ОБОУ ДО «Железногорская ДШИ».</w:t>
      </w:r>
    </w:p>
    <w:p w:rsidR="002A11D7" w:rsidRDefault="002A11D7" w:rsidP="002A11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2A11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2A11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2A11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2A11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2A11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2A11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2A11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2A11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2A11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2A11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2A11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рабочая программа по учебному предмету «Музыкальное исполнительство» (гитара) разработана с учётом требований к минимуму содержания, структуре и условиям реализации, и сроку обучения в качестве образовательной программы. Цель программы -  в процессе обучения способствовать становлению творческой личности и развитию у обучающихся базовых качеств познавательной деятельности. </w:t>
      </w:r>
    </w:p>
    <w:p w:rsidR="002A11D7" w:rsidRDefault="002A11D7" w:rsidP="002A11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11D7" w:rsidRDefault="002A11D7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  <w:r w:rsidR="002A11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стр.4;</w:t>
      </w: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8E604F" w:rsidRDefault="008E604F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.СОДЕРЖ</w:t>
      </w:r>
      <w:r w:rsidR="00184A27">
        <w:rPr>
          <w:rFonts w:ascii="Times New Roman" w:hAnsi="Times New Roman" w:cs="Times New Roman"/>
          <w:sz w:val="28"/>
          <w:szCs w:val="28"/>
        </w:rPr>
        <w:t>АНИЕ ПРОГРАММЫ</w:t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  <w:t xml:space="preserve">       стр.5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8E604F" w:rsidRDefault="008E604F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.ТРЕБОВАНИЯ К УРОВНЮ </w:t>
      </w:r>
      <w:r w:rsidR="00184A27">
        <w:rPr>
          <w:rFonts w:ascii="Times New Roman" w:hAnsi="Times New Roman" w:cs="Times New Roman"/>
          <w:sz w:val="28"/>
          <w:szCs w:val="28"/>
        </w:rPr>
        <w:t>ПОДГОТОВКИ ОБУЧАЮЩИХСЯ     стр.6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8E604F" w:rsidRDefault="008E604F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.ФОРМЫ И МЕТОДЫ КОНТРО</w:t>
      </w:r>
      <w:r w:rsidR="00184A27">
        <w:rPr>
          <w:rFonts w:ascii="Times New Roman" w:hAnsi="Times New Roman" w:cs="Times New Roman"/>
          <w:sz w:val="28"/>
          <w:szCs w:val="28"/>
        </w:rPr>
        <w:t>ЛЯ.</w:t>
      </w:r>
      <w:proofErr w:type="gramEnd"/>
      <w:r w:rsidR="00184A27">
        <w:rPr>
          <w:rFonts w:ascii="Times New Roman" w:hAnsi="Times New Roman" w:cs="Times New Roman"/>
          <w:sz w:val="28"/>
          <w:szCs w:val="28"/>
        </w:rPr>
        <w:t xml:space="preserve"> СИСТЕМА ОЦЕНОК</w:t>
      </w:r>
      <w:r w:rsidR="00184A27">
        <w:rPr>
          <w:rFonts w:ascii="Times New Roman" w:hAnsi="Times New Roman" w:cs="Times New Roman"/>
          <w:sz w:val="28"/>
          <w:szCs w:val="28"/>
        </w:rPr>
        <w:tab/>
        <w:t xml:space="preserve">       стр.7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8E604F" w:rsidRDefault="008E604F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.МЕТОДИЧЕСКОЕ ОБЕСПЕЧЕНИЕ</w:t>
      </w:r>
      <w:r w:rsidR="00184A27">
        <w:rPr>
          <w:rFonts w:ascii="Times New Roman" w:hAnsi="Times New Roman" w:cs="Times New Roman"/>
          <w:sz w:val="28"/>
          <w:szCs w:val="28"/>
        </w:rPr>
        <w:t xml:space="preserve"> УЧЕБНОГО ПРОЦЕССА</w:t>
      </w:r>
      <w:r w:rsidR="00184A27">
        <w:rPr>
          <w:rFonts w:ascii="Times New Roman" w:hAnsi="Times New Roman" w:cs="Times New Roman"/>
          <w:sz w:val="28"/>
          <w:szCs w:val="28"/>
        </w:rPr>
        <w:tab/>
        <w:t xml:space="preserve">       стр.7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8E604F" w:rsidRDefault="008E604F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.СПИСОК Л</w:t>
      </w:r>
      <w:r w:rsidR="00184A27">
        <w:rPr>
          <w:rFonts w:ascii="Times New Roman" w:hAnsi="Times New Roman" w:cs="Times New Roman"/>
          <w:sz w:val="28"/>
          <w:szCs w:val="28"/>
        </w:rPr>
        <w:t xml:space="preserve">ИТЕРАТУРЫ    </w:t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  <w:t xml:space="preserve">       стр.8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C70B4" w:rsidRDefault="005C70B4" w:rsidP="005C70B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8E604F" w:rsidRDefault="008E604F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8E604F" w:rsidRDefault="008E604F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8E604F" w:rsidRDefault="008E604F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numPr>
          <w:ilvl w:val="0"/>
          <w:numId w:val="28"/>
        </w:num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17631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5C70B4" w:rsidRPr="00726529" w:rsidRDefault="005C70B4" w:rsidP="005C70B4">
      <w:pPr>
        <w:spacing w:line="276" w:lineRule="auto"/>
        <w:ind w:left="1571"/>
        <w:rPr>
          <w:rFonts w:ascii="Times New Roman" w:hAnsi="Times New Roman" w:cs="Times New Roman"/>
          <w:b/>
          <w:sz w:val="28"/>
          <w:szCs w:val="28"/>
        </w:rPr>
      </w:pPr>
    </w:p>
    <w:p w:rsidR="005C70B4" w:rsidRPr="00726529" w:rsidRDefault="003821FC" w:rsidP="005C70B4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</w:t>
      </w:r>
      <w:r w:rsidRPr="00726529">
        <w:rPr>
          <w:rFonts w:ascii="Times New Roman" w:hAnsi="Times New Roman" w:cs="Times New Roman"/>
          <w:sz w:val="28"/>
          <w:szCs w:val="28"/>
        </w:rPr>
        <w:t>программа</w:t>
      </w:r>
      <w:r w:rsidR="005C70B4" w:rsidRPr="00726529">
        <w:rPr>
          <w:rFonts w:ascii="Times New Roman" w:hAnsi="Times New Roman" w:cs="Times New Roman"/>
          <w:sz w:val="28"/>
          <w:szCs w:val="28"/>
        </w:rPr>
        <w:t xml:space="preserve"> направлена на совершенствование </w:t>
      </w:r>
      <w:r w:rsidR="008E604F">
        <w:rPr>
          <w:rFonts w:ascii="Times New Roman" w:hAnsi="Times New Roman" w:cs="Times New Roman"/>
          <w:sz w:val="28"/>
          <w:szCs w:val="28"/>
        </w:rPr>
        <w:t xml:space="preserve">творческой </w:t>
      </w:r>
      <w:r w:rsidR="005C70B4" w:rsidRPr="00726529">
        <w:rPr>
          <w:rFonts w:ascii="Times New Roman" w:hAnsi="Times New Roman" w:cs="Times New Roman"/>
          <w:sz w:val="28"/>
          <w:szCs w:val="28"/>
        </w:rPr>
        <w:t xml:space="preserve">личности ребёнка, призвана дать учащимся </w:t>
      </w:r>
      <w:r>
        <w:rPr>
          <w:rFonts w:ascii="Times New Roman" w:hAnsi="Times New Roman" w:cs="Times New Roman"/>
          <w:sz w:val="28"/>
          <w:szCs w:val="28"/>
        </w:rPr>
        <w:t>первоначальные навыки игры на инструменте</w:t>
      </w:r>
      <w:r w:rsidR="005C70B4" w:rsidRPr="00726529">
        <w:rPr>
          <w:rFonts w:ascii="Times New Roman" w:hAnsi="Times New Roman" w:cs="Times New Roman"/>
          <w:sz w:val="28"/>
          <w:szCs w:val="28"/>
        </w:rPr>
        <w:t>.</w:t>
      </w:r>
    </w:p>
    <w:p w:rsidR="00DB1164" w:rsidRDefault="005C70B4" w:rsidP="005C70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9">
        <w:rPr>
          <w:rFonts w:ascii="Times New Roman" w:hAnsi="Times New Roman" w:cs="Times New Roman"/>
          <w:sz w:val="28"/>
          <w:szCs w:val="28"/>
        </w:rPr>
        <w:tab/>
      </w:r>
      <w:r w:rsidR="003821FC" w:rsidRPr="00726529">
        <w:rPr>
          <w:rFonts w:ascii="Times New Roman" w:hAnsi="Times New Roman" w:cs="Times New Roman"/>
          <w:sz w:val="28"/>
          <w:szCs w:val="28"/>
        </w:rPr>
        <w:t xml:space="preserve">Целью учебного </w:t>
      </w:r>
      <w:r w:rsidR="00DB1164" w:rsidRPr="00726529">
        <w:rPr>
          <w:rFonts w:ascii="Times New Roman" w:hAnsi="Times New Roman" w:cs="Times New Roman"/>
          <w:sz w:val="28"/>
          <w:szCs w:val="28"/>
        </w:rPr>
        <w:t>предмета является обеспечение развития творческих</w:t>
      </w:r>
      <w:r w:rsidR="006B37D8">
        <w:rPr>
          <w:rFonts w:ascii="Times New Roman" w:hAnsi="Times New Roman" w:cs="Times New Roman"/>
          <w:sz w:val="28"/>
          <w:szCs w:val="28"/>
        </w:rPr>
        <w:t xml:space="preserve"> </w:t>
      </w:r>
      <w:r w:rsidR="00DB1164" w:rsidRPr="00726529">
        <w:rPr>
          <w:rFonts w:ascii="Times New Roman" w:hAnsi="Times New Roman" w:cs="Times New Roman"/>
          <w:sz w:val="28"/>
          <w:szCs w:val="28"/>
        </w:rPr>
        <w:t>способностей и индивидуальности учащегося, овладение знаниями и</w:t>
      </w:r>
      <w:r w:rsidRPr="00726529">
        <w:rPr>
          <w:rFonts w:ascii="Times New Roman" w:hAnsi="Times New Roman" w:cs="Times New Roman"/>
          <w:sz w:val="28"/>
          <w:szCs w:val="28"/>
        </w:rPr>
        <w:t xml:space="preserve"> представлениями о </w:t>
      </w:r>
      <w:r w:rsidR="00EE45A2">
        <w:rPr>
          <w:rFonts w:ascii="Times New Roman" w:hAnsi="Times New Roman" w:cs="Times New Roman"/>
          <w:sz w:val="28"/>
          <w:szCs w:val="28"/>
        </w:rPr>
        <w:t xml:space="preserve">гитарном </w:t>
      </w:r>
      <w:r w:rsidRPr="00726529">
        <w:rPr>
          <w:rFonts w:ascii="Times New Roman" w:hAnsi="Times New Roman" w:cs="Times New Roman"/>
          <w:sz w:val="28"/>
          <w:szCs w:val="28"/>
        </w:rPr>
        <w:t>исполнитель</w:t>
      </w:r>
      <w:r w:rsidR="00DB1164">
        <w:rPr>
          <w:rFonts w:ascii="Times New Roman" w:hAnsi="Times New Roman" w:cs="Times New Roman"/>
          <w:sz w:val="28"/>
          <w:szCs w:val="28"/>
        </w:rPr>
        <w:t>стве.</w:t>
      </w:r>
    </w:p>
    <w:p w:rsidR="00DB1164" w:rsidRDefault="005C70B4" w:rsidP="005C70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9">
        <w:rPr>
          <w:sz w:val="28"/>
          <w:szCs w:val="28"/>
        </w:rPr>
        <w:tab/>
      </w:r>
      <w:r w:rsidRPr="00726529">
        <w:rPr>
          <w:rFonts w:ascii="Times New Roman" w:hAnsi="Times New Roman" w:cs="Times New Roman"/>
          <w:sz w:val="28"/>
          <w:szCs w:val="28"/>
        </w:rPr>
        <w:t>Основн</w:t>
      </w:r>
      <w:r w:rsidR="003821FC">
        <w:rPr>
          <w:rFonts w:ascii="Times New Roman" w:hAnsi="Times New Roman" w:cs="Times New Roman"/>
          <w:sz w:val="28"/>
          <w:szCs w:val="28"/>
        </w:rPr>
        <w:t>ой</w:t>
      </w:r>
      <w:r w:rsidRPr="00726529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3821FC">
        <w:rPr>
          <w:rFonts w:ascii="Times New Roman" w:hAnsi="Times New Roman" w:cs="Times New Roman"/>
          <w:sz w:val="28"/>
          <w:szCs w:val="28"/>
        </w:rPr>
        <w:t xml:space="preserve">ей данной </w:t>
      </w:r>
      <w:r w:rsidR="00DB1164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DB1164" w:rsidRPr="00726529">
        <w:rPr>
          <w:rFonts w:ascii="Times New Roman" w:hAnsi="Times New Roman" w:cs="Times New Roman"/>
          <w:sz w:val="28"/>
          <w:szCs w:val="28"/>
        </w:rPr>
        <w:t>программы</w:t>
      </w:r>
      <w:r w:rsidR="006B37D8">
        <w:rPr>
          <w:rFonts w:ascii="Times New Roman" w:hAnsi="Times New Roman" w:cs="Times New Roman"/>
          <w:sz w:val="28"/>
          <w:szCs w:val="28"/>
        </w:rPr>
        <w:t xml:space="preserve"> </w:t>
      </w:r>
      <w:r w:rsidR="00DB1164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3821FC">
        <w:rPr>
          <w:rFonts w:ascii="Times New Roman" w:hAnsi="Times New Roman" w:cs="Times New Roman"/>
          <w:sz w:val="28"/>
          <w:szCs w:val="28"/>
        </w:rPr>
        <w:t>использование вариативных подходов</w:t>
      </w:r>
      <w:r w:rsidR="00DB1164">
        <w:rPr>
          <w:rFonts w:ascii="Times New Roman" w:hAnsi="Times New Roman" w:cs="Times New Roman"/>
          <w:sz w:val="28"/>
          <w:szCs w:val="28"/>
        </w:rPr>
        <w:t xml:space="preserve"> в целях адаптации, и</w:t>
      </w:r>
      <w:r w:rsidR="00822727" w:rsidRPr="00822727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6B37D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B1164">
        <w:rPr>
          <w:rFonts w:ascii="Times New Roman" w:hAnsi="Times New Roman" w:cs="Times New Roman"/>
          <w:sz w:val="28"/>
          <w:szCs w:val="28"/>
        </w:rPr>
        <w:t xml:space="preserve">как следствие, </w:t>
      </w:r>
      <w:r w:rsidR="00822727">
        <w:rPr>
          <w:rFonts w:ascii="Times New Roman" w:hAnsi="Times New Roman" w:cs="Times New Roman"/>
          <w:sz w:val="28"/>
          <w:szCs w:val="28"/>
        </w:rPr>
        <w:t>создание условий для обеспечени</w:t>
      </w:r>
      <w:r w:rsidR="00822727" w:rsidRPr="008E604F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DB1164">
        <w:rPr>
          <w:rFonts w:ascii="Times New Roman" w:hAnsi="Times New Roman" w:cs="Times New Roman"/>
          <w:sz w:val="28"/>
          <w:szCs w:val="28"/>
        </w:rPr>
        <w:t xml:space="preserve"> индивидуального подхода к каждому учащемуся.</w:t>
      </w:r>
    </w:p>
    <w:p w:rsidR="005C70B4" w:rsidRPr="00726529" w:rsidRDefault="005C70B4" w:rsidP="00DB1164">
      <w:pPr>
        <w:spacing w:line="276" w:lineRule="auto"/>
        <w:jc w:val="both"/>
        <w:rPr>
          <w:rFonts w:ascii="Times New Roman" w:hAnsi="Times New Roman"/>
          <w:spacing w:val="1"/>
          <w:sz w:val="28"/>
          <w:szCs w:val="28"/>
        </w:rPr>
      </w:pPr>
      <w:r w:rsidRPr="00726529">
        <w:rPr>
          <w:rFonts w:ascii="Times New Roman" w:hAnsi="Times New Roman" w:cs="Times New Roman"/>
          <w:sz w:val="28"/>
          <w:szCs w:val="28"/>
        </w:rPr>
        <w:t xml:space="preserve">Данная программа </w:t>
      </w:r>
      <w:r w:rsidR="00DB1164">
        <w:rPr>
          <w:rFonts w:ascii="Times New Roman" w:hAnsi="Times New Roman" w:cs="Times New Roman"/>
          <w:sz w:val="28"/>
          <w:szCs w:val="28"/>
        </w:rPr>
        <w:t xml:space="preserve">демонстрирует гибкий подход к заданному уровню сложности изучаемого </w:t>
      </w:r>
      <w:r w:rsidR="00261114">
        <w:rPr>
          <w:rFonts w:ascii="Times New Roman" w:hAnsi="Times New Roman" w:cs="Times New Roman"/>
          <w:sz w:val="28"/>
          <w:szCs w:val="28"/>
        </w:rPr>
        <w:t>репертуара, предоставляет свободу выбора формы контрольных проверок.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</w:r>
      <w:r w:rsidRPr="00726529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Задачами </w:t>
      </w:r>
      <w:r w:rsidR="00261114" w:rsidRPr="00726529">
        <w:rPr>
          <w:rFonts w:ascii="Times New Roman" w:hAnsi="Times New Roman" w:cs="Times New Roman"/>
          <w:color w:val="auto"/>
          <w:sz w:val="28"/>
          <w:szCs w:val="28"/>
        </w:rPr>
        <w:t>предмета музыкальный</w:t>
      </w:r>
      <w:r w:rsidR="00822727">
        <w:rPr>
          <w:rFonts w:ascii="Times New Roman" w:hAnsi="Times New Roman" w:cs="Times New Roman"/>
          <w:color w:val="auto"/>
          <w:sz w:val="28"/>
          <w:szCs w:val="28"/>
        </w:rPr>
        <w:t xml:space="preserve"> инструмент «Гитара</w:t>
      </w:r>
      <w:r w:rsidRPr="00726529">
        <w:rPr>
          <w:rFonts w:ascii="Times New Roman" w:hAnsi="Times New Roman" w:cs="Times New Roman"/>
          <w:color w:val="auto"/>
          <w:sz w:val="28"/>
          <w:szCs w:val="28"/>
        </w:rPr>
        <w:t>» являются: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ознакомление детей с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22727">
        <w:rPr>
          <w:rFonts w:ascii="Times New Roman" w:hAnsi="Times New Roman" w:cs="Times New Roman"/>
          <w:color w:val="auto"/>
          <w:sz w:val="28"/>
          <w:szCs w:val="28"/>
        </w:rPr>
        <w:t>гитарой</w:t>
      </w: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, исполнительскими возможностями и </w:t>
      </w:r>
      <w:r w:rsidR="00261114">
        <w:rPr>
          <w:rFonts w:ascii="Times New Roman" w:hAnsi="Times New Roman" w:cs="Times New Roman"/>
          <w:color w:val="auto"/>
          <w:sz w:val="28"/>
          <w:szCs w:val="28"/>
        </w:rPr>
        <w:t>начальными навыками</w:t>
      </w: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 приёмов игры; 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формирование навыков игры на музыкальном инструменте;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приобретение знаний в области музыкальной грамоты;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- воспитание у детей трудолюбия, усидчивости, терпения, </w:t>
      </w:r>
      <w:r w:rsidR="00261114">
        <w:rPr>
          <w:rFonts w:ascii="Times New Roman" w:hAnsi="Times New Roman" w:cs="Times New Roman"/>
          <w:color w:val="auto"/>
          <w:sz w:val="28"/>
          <w:szCs w:val="28"/>
        </w:rPr>
        <w:t>дисциплины.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словесный (объяснение, беседа, рассказ);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наглядный (показ, наблюдение, демонстрация приемов работы);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proofErr w:type="gramStart"/>
      <w:r w:rsidRPr="00726529">
        <w:rPr>
          <w:rFonts w:ascii="Times New Roman" w:hAnsi="Times New Roman" w:cs="Times New Roman"/>
          <w:color w:val="auto"/>
          <w:sz w:val="28"/>
          <w:szCs w:val="28"/>
        </w:rPr>
        <w:t>практический</w:t>
      </w:r>
      <w:proofErr w:type="gramEnd"/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 (освоение приемов игры на инструменте);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эмоциональный (подбор ассоциаций, образов, художественные впечатления).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70B4" w:rsidRDefault="005C70B4" w:rsidP="005C70B4">
      <w:pPr>
        <w:pStyle w:val="Style7"/>
        <w:widowControl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726529">
        <w:rPr>
          <w:rFonts w:ascii="Times New Roman" w:hAnsi="Times New Roman"/>
          <w:sz w:val="28"/>
          <w:szCs w:val="28"/>
        </w:rPr>
        <w:t>Недельная нагрузка по предмету «Музыкальный инстру</w:t>
      </w:r>
      <w:r w:rsidR="00EE45A2">
        <w:rPr>
          <w:rFonts w:ascii="Times New Roman" w:hAnsi="Times New Roman"/>
          <w:sz w:val="28"/>
          <w:szCs w:val="28"/>
        </w:rPr>
        <w:t>мент (гитара</w:t>
      </w:r>
      <w:r w:rsidR="00261114">
        <w:rPr>
          <w:rFonts w:ascii="Times New Roman" w:hAnsi="Times New Roman"/>
          <w:sz w:val="28"/>
          <w:szCs w:val="28"/>
        </w:rPr>
        <w:t>)» составляет 1 час</w:t>
      </w:r>
      <w:r w:rsidR="00261114" w:rsidRPr="00726529">
        <w:rPr>
          <w:rFonts w:ascii="Times New Roman" w:hAnsi="Times New Roman"/>
          <w:sz w:val="28"/>
          <w:szCs w:val="28"/>
        </w:rPr>
        <w:t xml:space="preserve"> в неделю</w:t>
      </w:r>
      <w:r w:rsidRPr="00726529">
        <w:rPr>
          <w:rFonts w:ascii="Times New Roman" w:hAnsi="Times New Roman"/>
          <w:sz w:val="28"/>
          <w:szCs w:val="28"/>
        </w:rPr>
        <w:t xml:space="preserve">.  </w:t>
      </w:r>
      <w:r w:rsidR="00261114" w:rsidRPr="00726529">
        <w:rPr>
          <w:rFonts w:ascii="Times New Roman" w:hAnsi="Times New Roman"/>
          <w:sz w:val="28"/>
          <w:szCs w:val="28"/>
        </w:rPr>
        <w:t>Занятия проходят в индивидуальной форме</w:t>
      </w:r>
      <w:r w:rsidRPr="00726529">
        <w:rPr>
          <w:rFonts w:ascii="Times New Roman" w:hAnsi="Times New Roman"/>
          <w:sz w:val="28"/>
          <w:szCs w:val="28"/>
        </w:rPr>
        <w:t xml:space="preserve">.  </w:t>
      </w:r>
    </w:p>
    <w:p w:rsidR="00261114" w:rsidRDefault="00261114" w:rsidP="005C70B4">
      <w:pPr>
        <w:pStyle w:val="Style7"/>
        <w:widowControl/>
        <w:spacing w:line="276" w:lineRule="auto"/>
        <w:ind w:firstLine="567"/>
        <w:rPr>
          <w:rFonts w:ascii="Times New Roman" w:hAnsi="Times New Roman"/>
          <w:sz w:val="28"/>
          <w:szCs w:val="28"/>
        </w:rPr>
      </w:pPr>
    </w:p>
    <w:p w:rsidR="00261114" w:rsidRDefault="00261114" w:rsidP="005C70B4">
      <w:pPr>
        <w:pStyle w:val="Style7"/>
        <w:widowControl/>
        <w:spacing w:line="276" w:lineRule="auto"/>
        <w:ind w:firstLine="567"/>
        <w:rPr>
          <w:rFonts w:ascii="Times New Roman" w:hAnsi="Times New Roman"/>
          <w:sz w:val="28"/>
          <w:szCs w:val="28"/>
        </w:rPr>
      </w:pPr>
    </w:p>
    <w:p w:rsidR="00261114" w:rsidRDefault="00261114" w:rsidP="005C70B4">
      <w:pPr>
        <w:pStyle w:val="Style7"/>
        <w:widowControl/>
        <w:spacing w:line="276" w:lineRule="auto"/>
        <w:ind w:firstLine="567"/>
        <w:rPr>
          <w:rFonts w:ascii="Times New Roman" w:hAnsi="Times New Roman"/>
          <w:sz w:val="28"/>
          <w:szCs w:val="28"/>
        </w:rPr>
      </w:pPr>
    </w:p>
    <w:p w:rsidR="00261114" w:rsidRDefault="00261114" w:rsidP="005C70B4">
      <w:pPr>
        <w:pStyle w:val="Style7"/>
        <w:widowControl/>
        <w:spacing w:line="276" w:lineRule="auto"/>
        <w:ind w:firstLine="567"/>
        <w:rPr>
          <w:rFonts w:ascii="Times New Roman" w:hAnsi="Times New Roman"/>
          <w:sz w:val="28"/>
          <w:szCs w:val="28"/>
        </w:rPr>
      </w:pPr>
    </w:p>
    <w:p w:rsidR="00261114" w:rsidRPr="00726529" w:rsidRDefault="00261114" w:rsidP="005C70B4">
      <w:pPr>
        <w:pStyle w:val="Style7"/>
        <w:widowControl/>
        <w:spacing w:line="276" w:lineRule="auto"/>
        <w:ind w:firstLine="567"/>
        <w:rPr>
          <w:rFonts w:ascii="Times New Roman" w:hAnsi="Times New Roman"/>
          <w:spacing w:val="1"/>
          <w:sz w:val="28"/>
          <w:szCs w:val="28"/>
        </w:rPr>
      </w:pPr>
    </w:p>
    <w:p w:rsidR="00261114" w:rsidRDefault="00261114" w:rsidP="006C6488">
      <w:pPr>
        <w:spacing w:line="276" w:lineRule="auto"/>
        <w:rPr>
          <w:sz w:val="28"/>
          <w:szCs w:val="28"/>
        </w:rPr>
      </w:pPr>
    </w:p>
    <w:p w:rsidR="00261114" w:rsidRDefault="00261114" w:rsidP="005C70B4">
      <w:pPr>
        <w:spacing w:line="276" w:lineRule="auto"/>
        <w:ind w:firstLine="360"/>
        <w:jc w:val="center"/>
        <w:rPr>
          <w:sz w:val="28"/>
          <w:szCs w:val="28"/>
        </w:rPr>
      </w:pPr>
    </w:p>
    <w:tbl>
      <w:tblPr>
        <w:tblStyle w:val="af3"/>
        <w:tblW w:w="9606" w:type="dxa"/>
        <w:tblLook w:val="04A0" w:firstRow="1" w:lastRow="0" w:firstColumn="1" w:lastColumn="0" w:noHBand="0" w:noVBand="1"/>
      </w:tblPr>
      <w:tblGrid>
        <w:gridCol w:w="2660"/>
        <w:gridCol w:w="1701"/>
        <w:gridCol w:w="1701"/>
        <w:gridCol w:w="3544"/>
      </w:tblGrid>
      <w:tr w:rsidR="00261114" w:rsidTr="006C6488">
        <w:tc>
          <w:tcPr>
            <w:tcW w:w="2660" w:type="dxa"/>
          </w:tcPr>
          <w:p w:rsidR="00261114" w:rsidRPr="008E604F" w:rsidRDefault="00261114" w:rsidP="002611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604F"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proofErr w:type="gramStart"/>
            <w:r w:rsidRPr="008E604F">
              <w:rPr>
                <w:rFonts w:ascii="Times New Roman" w:hAnsi="Times New Roman"/>
                <w:sz w:val="18"/>
                <w:szCs w:val="18"/>
              </w:rPr>
              <w:t>учебной</w:t>
            </w:r>
            <w:proofErr w:type="gramEnd"/>
          </w:p>
          <w:p w:rsidR="00261114" w:rsidRPr="008E604F" w:rsidRDefault="00261114" w:rsidP="002611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604F">
              <w:rPr>
                <w:rFonts w:ascii="Times New Roman" w:hAnsi="Times New Roman"/>
                <w:sz w:val="18"/>
                <w:szCs w:val="18"/>
              </w:rPr>
              <w:t>работы,</w:t>
            </w:r>
          </w:p>
          <w:p w:rsidR="00261114" w:rsidRPr="008E604F" w:rsidRDefault="00261114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E604F">
              <w:rPr>
                <w:rFonts w:ascii="Times New Roman" w:hAnsi="Times New Roman"/>
                <w:sz w:val="18"/>
                <w:szCs w:val="18"/>
              </w:rPr>
              <w:t>нагрузки,</w:t>
            </w:r>
          </w:p>
          <w:p w:rsidR="00261114" w:rsidRDefault="00261114" w:rsidP="00261114">
            <w:pPr>
              <w:spacing w:line="276" w:lineRule="auto"/>
              <w:rPr>
                <w:sz w:val="28"/>
                <w:szCs w:val="28"/>
              </w:rPr>
            </w:pPr>
            <w:r w:rsidRPr="008E604F">
              <w:rPr>
                <w:rFonts w:ascii="Times New Roman" w:hAnsi="Times New Roman"/>
                <w:sz w:val="18"/>
                <w:szCs w:val="18"/>
              </w:rPr>
              <w:lastRenderedPageBreak/>
              <w:t>аттестации</w:t>
            </w:r>
          </w:p>
        </w:tc>
        <w:tc>
          <w:tcPr>
            <w:tcW w:w="3402" w:type="dxa"/>
            <w:gridSpan w:val="2"/>
          </w:tcPr>
          <w:p w:rsidR="00261114" w:rsidRDefault="00261114" w:rsidP="002611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lastRenderedPageBreak/>
              <w:t>Затраты учебного времени</w:t>
            </w:r>
          </w:p>
          <w:p w:rsidR="00261114" w:rsidRDefault="00261114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261114" w:rsidRDefault="00261114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Всего часов</w:t>
            </w:r>
          </w:p>
        </w:tc>
      </w:tr>
      <w:tr w:rsidR="00261114" w:rsidTr="006C6488">
        <w:tc>
          <w:tcPr>
            <w:tcW w:w="2660" w:type="dxa"/>
          </w:tcPr>
          <w:p w:rsidR="00261114" w:rsidRDefault="00261114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lastRenderedPageBreak/>
              <w:t>Годы обучения</w:t>
            </w:r>
          </w:p>
        </w:tc>
        <w:tc>
          <w:tcPr>
            <w:tcW w:w="3402" w:type="dxa"/>
            <w:gridSpan w:val="2"/>
          </w:tcPr>
          <w:p w:rsidR="00261114" w:rsidRPr="00261114" w:rsidRDefault="00261114" w:rsidP="005C70B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61114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3544" w:type="dxa"/>
          </w:tcPr>
          <w:p w:rsidR="00261114" w:rsidRDefault="00261114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A5C82" w:rsidTr="006C6488">
        <w:tc>
          <w:tcPr>
            <w:tcW w:w="2660" w:type="dxa"/>
          </w:tcPr>
          <w:p w:rsidR="00EA5C82" w:rsidRDefault="00EA5C82" w:rsidP="00261114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C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EA5C82" w:rsidRDefault="00EA5C82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A5C82" w:rsidTr="008E604F">
        <w:trPr>
          <w:trHeight w:val="583"/>
        </w:trPr>
        <w:tc>
          <w:tcPr>
            <w:tcW w:w="2660" w:type="dxa"/>
          </w:tcPr>
          <w:p w:rsidR="00EA5C82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</w:t>
            </w:r>
          </w:p>
          <w:p w:rsidR="00EA5C82" w:rsidRPr="008E604F" w:rsidRDefault="00EA5C82" w:rsidP="008E604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недель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</w:tcPr>
          <w:p w:rsidR="00EA5C82" w:rsidRDefault="00EA5C82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A5C82" w:rsidTr="006C6488">
        <w:tc>
          <w:tcPr>
            <w:tcW w:w="2660" w:type="dxa"/>
          </w:tcPr>
          <w:p w:rsidR="00EA5C82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Аудиторные</w:t>
            </w:r>
          </w:p>
          <w:p w:rsidR="00EA5C82" w:rsidRPr="00261114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занятия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A5C82" w:rsidTr="006C6488">
        <w:tc>
          <w:tcPr>
            <w:tcW w:w="2660" w:type="dxa"/>
            <w:tcBorders>
              <w:bottom w:val="single" w:sz="4" w:space="0" w:color="auto"/>
            </w:tcBorders>
          </w:tcPr>
          <w:p w:rsidR="00EA5C82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</w:t>
            </w:r>
          </w:p>
          <w:p w:rsidR="00EA5C82" w:rsidRPr="00261114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A5C82" w:rsidTr="006C6488">
        <w:tc>
          <w:tcPr>
            <w:tcW w:w="2660" w:type="dxa"/>
          </w:tcPr>
          <w:p w:rsidR="00EA5C82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</w:t>
            </w:r>
          </w:p>
          <w:p w:rsidR="00EA5C82" w:rsidRPr="00261114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нагрузка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C8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544" w:type="dxa"/>
          </w:tcPr>
          <w:p w:rsidR="006C6488" w:rsidRPr="00EA5C82" w:rsidRDefault="00EA5C82" w:rsidP="006C64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</w:tbl>
    <w:p w:rsidR="008E604F" w:rsidRDefault="008E604F" w:rsidP="006B37D8">
      <w:pPr>
        <w:spacing w:line="276" w:lineRule="auto"/>
        <w:rPr>
          <w:rFonts w:ascii="Times New Roman" w:hAnsi="Times New Roman" w:cs="Times New Roman"/>
          <w:b/>
          <w:sz w:val="36"/>
          <w:szCs w:val="36"/>
        </w:rPr>
      </w:pPr>
    </w:p>
    <w:p w:rsidR="008E604F" w:rsidRDefault="008E604F" w:rsidP="00094ACE">
      <w:pPr>
        <w:spacing w:line="276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94ACE" w:rsidRPr="00094ACE" w:rsidRDefault="00094ACE" w:rsidP="00094ACE">
      <w:pPr>
        <w:spacing w:line="276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94ACE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094ACE">
        <w:rPr>
          <w:rFonts w:ascii="Times New Roman" w:hAnsi="Times New Roman" w:cs="Times New Roman"/>
          <w:b/>
          <w:sz w:val="36"/>
          <w:szCs w:val="36"/>
        </w:rPr>
        <w:t>. СОДЕРЖАНИЕ ПРОГРАММЫ</w:t>
      </w:r>
    </w:p>
    <w:p w:rsidR="00094ACE" w:rsidRPr="00094ACE" w:rsidRDefault="00094ACE" w:rsidP="00094ACE">
      <w:pPr>
        <w:spacing w:line="276" w:lineRule="auto"/>
        <w:ind w:firstLine="360"/>
        <w:jc w:val="center"/>
        <w:rPr>
          <w:rFonts w:ascii="Times New Roman" w:hAnsi="Times New Roman" w:cs="Times New Roman"/>
          <w:b/>
          <w:sz w:val="22"/>
          <w:szCs w:val="36"/>
        </w:rPr>
      </w:pPr>
    </w:p>
    <w:p w:rsidR="00094ACE" w:rsidRPr="00094ACE" w:rsidRDefault="00094ACE" w:rsidP="00094AC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94ACE">
        <w:rPr>
          <w:rFonts w:ascii="Times New Roman" w:hAnsi="Times New Roman" w:cs="Times New Roman"/>
          <w:sz w:val="28"/>
          <w:szCs w:val="28"/>
        </w:rPr>
        <w:t>1 год обучения</w:t>
      </w:r>
    </w:p>
    <w:p w:rsidR="00094ACE" w:rsidRPr="00094ACE" w:rsidRDefault="00094ACE" w:rsidP="00094AC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94ACE">
        <w:rPr>
          <w:rFonts w:ascii="Times New Roman" w:hAnsi="Times New Roman" w:cs="Times New Roman"/>
          <w:sz w:val="28"/>
          <w:szCs w:val="28"/>
        </w:rPr>
        <w:t>Учебно – тематический план</w:t>
      </w:r>
    </w:p>
    <w:p w:rsidR="00094ACE" w:rsidRPr="00094ACE" w:rsidRDefault="00094ACE" w:rsidP="00094ACE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83"/>
        <w:gridCol w:w="6812"/>
        <w:gridCol w:w="950"/>
      </w:tblGrid>
      <w:tr w:rsidR="00094ACE" w:rsidRPr="00094ACE" w:rsidTr="00825BAE">
        <w:tc>
          <w:tcPr>
            <w:tcW w:w="1583" w:type="dxa"/>
            <w:hideMark/>
          </w:tcPr>
          <w:p w:rsidR="00094ACE" w:rsidRPr="00094ACE" w:rsidRDefault="00094ACE" w:rsidP="00094ACE">
            <w:pPr>
              <w:jc w:val="center"/>
              <w:rPr>
                <w:rFonts w:ascii="Times New Roman" w:hAnsi="Times New Roman"/>
              </w:rPr>
            </w:pPr>
            <w:r w:rsidRPr="00094ACE">
              <w:rPr>
                <w:rFonts w:ascii="Times New Roman" w:hAnsi="Times New Roman"/>
              </w:rPr>
              <w:t>Календарные сроки</w:t>
            </w:r>
          </w:p>
        </w:tc>
        <w:tc>
          <w:tcPr>
            <w:tcW w:w="6812" w:type="dxa"/>
            <w:hideMark/>
          </w:tcPr>
          <w:p w:rsidR="00094ACE" w:rsidRPr="00094ACE" w:rsidRDefault="00094ACE" w:rsidP="00094AC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94ACE">
              <w:rPr>
                <w:rFonts w:ascii="Times New Roman" w:hAnsi="Times New Roman"/>
              </w:rPr>
              <w:t>Темы и содержание занятий</w:t>
            </w:r>
          </w:p>
        </w:tc>
        <w:tc>
          <w:tcPr>
            <w:tcW w:w="950" w:type="dxa"/>
            <w:hideMark/>
          </w:tcPr>
          <w:p w:rsidR="00094ACE" w:rsidRPr="00094ACE" w:rsidRDefault="00094ACE" w:rsidP="00094ACE">
            <w:pPr>
              <w:jc w:val="center"/>
              <w:rPr>
                <w:rFonts w:ascii="Times New Roman" w:hAnsi="Times New Roman"/>
              </w:rPr>
            </w:pPr>
            <w:r w:rsidRPr="00094ACE">
              <w:rPr>
                <w:rFonts w:ascii="Times New Roman" w:hAnsi="Times New Roman"/>
              </w:rPr>
              <w:t>Кол-во часов</w:t>
            </w:r>
          </w:p>
        </w:tc>
      </w:tr>
      <w:tr w:rsidR="00825BAE" w:rsidRPr="00094ACE" w:rsidTr="00825BAE">
        <w:tc>
          <w:tcPr>
            <w:tcW w:w="1583" w:type="dxa"/>
            <w:hideMark/>
          </w:tcPr>
          <w:p w:rsidR="00825BAE" w:rsidRPr="00094ACE" w:rsidRDefault="00825BAE" w:rsidP="00825BA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94ACE">
              <w:rPr>
                <w:rFonts w:ascii="Times New Roman" w:hAnsi="Times New Roman"/>
                <w:lang w:val="en-US"/>
              </w:rPr>
              <w:t xml:space="preserve">I </w:t>
            </w:r>
            <w:r w:rsidRPr="00094ACE">
              <w:rPr>
                <w:rFonts w:ascii="Times New Roman" w:hAnsi="Times New Roman"/>
              </w:rPr>
              <w:t>четверть</w:t>
            </w:r>
          </w:p>
        </w:tc>
        <w:tc>
          <w:tcPr>
            <w:tcW w:w="6812" w:type="dxa"/>
            <w:hideMark/>
          </w:tcPr>
          <w:p w:rsidR="00825BAE" w:rsidRPr="006D08C9" w:rsidRDefault="00825BAE" w:rsidP="0082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D08C9">
              <w:rPr>
                <w:rFonts w:ascii="Times New Roman" w:hAnsi="Times New Roman" w:cs="Times New Roman"/>
              </w:rPr>
              <w:t>Постановка исполнительского аппарата.</w:t>
            </w:r>
          </w:p>
          <w:p w:rsidR="00825BAE" w:rsidRPr="006D08C9" w:rsidRDefault="00825BAE" w:rsidP="0082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6D08C9">
              <w:rPr>
                <w:rFonts w:ascii="Times New Roman" w:hAnsi="Times New Roman" w:cs="Times New Roman"/>
              </w:rPr>
              <w:t xml:space="preserve">Освоение приемов </w:t>
            </w:r>
            <w:proofErr w:type="spellStart"/>
            <w:r w:rsidRPr="006D08C9">
              <w:rPr>
                <w:rFonts w:ascii="Times New Roman" w:hAnsi="Times New Roman" w:cs="Times New Roman"/>
                <w:i/>
                <w:iCs/>
              </w:rPr>
              <w:t>тирандо</w:t>
            </w:r>
            <w:proofErr w:type="spellEnd"/>
            <w:r w:rsidR="006B37D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D08C9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6D08C9">
              <w:rPr>
                <w:rFonts w:ascii="Times New Roman" w:hAnsi="Times New Roman" w:cs="Times New Roman"/>
                <w:i/>
                <w:iCs/>
              </w:rPr>
              <w:t>апояндо</w:t>
            </w:r>
            <w:proofErr w:type="spellEnd"/>
            <w:r w:rsidRPr="006D08C9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825BAE" w:rsidRPr="006D08C9" w:rsidRDefault="00825BAE" w:rsidP="0082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D08C9">
              <w:rPr>
                <w:rFonts w:ascii="Times New Roman" w:hAnsi="Times New Roman" w:cs="Times New Roman"/>
              </w:rPr>
              <w:t>Одноголосные народные песни и простые пьесы</w:t>
            </w:r>
          </w:p>
          <w:p w:rsidR="00825BAE" w:rsidRPr="001D6FE9" w:rsidRDefault="00825BAE" w:rsidP="0082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D08C9">
              <w:rPr>
                <w:rFonts w:ascii="Times New Roman" w:hAnsi="Times New Roman" w:cs="Times New Roman"/>
              </w:rPr>
              <w:t>песенного и танцевальн</w:t>
            </w:r>
            <w:r>
              <w:rPr>
                <w:rFonts w:ascii="Times New Roman" w:hAnsi="Times New Roman" w:cs="Times New Roman"/>
              </w:rPr>
              <w:t>ого характера.</w:t>
            </w:r>
          </w:p>
        </w:tc>
        <w:tc>
          <w:tcPr>
            <w:tcW w:w="950" w:type="dxa"/>
            <w:hideMark/>
          </w:tcPr>
          <w:p w:rsidR="00825BAE" w:rsidRPr="00094ACE" w:rsidRDefault="00825BAE" w:rsidP="00825BA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94ACE">
              <w:rPr>
                <w:rFonts w:ascii="Times New Roman" w:hAnsi="Times New Roman"/>
              </w:rPr>
              <w:t>8</w:t>
            </w:r>
          </w:p>
        </w:tc>
      </w:tr>
      <w:tr w:rsidR="00825BAE" w:rsidRPr="00094ACE" w:rsidTr="00825BAE">
        <w:tc>
          <w:tcPr>
            <w:tcW w:w="1583" w:type="dxa"/>
            <w:hideMark/>
          </w:tcPr>
          <w:p w:rsidR="00825BAE" w:rsidRPr="00094ACE" w:rsidRDefault="00825BAE" w:rsidP="00825BA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94ACE">
              <w:rPr>
                <w:rFonts w:ascii="Times New Roman" w:hAnsi="Times New Roman"/>
                <w:lang w:val="en-US"/>
              </w:rPr>
              <w:t>II</w:t>
            </w:r>
            <w:r w:rsidRPr="00094ACE">
              <w:rPr>
                <w:rFonts w:ascii="Times New Roman" w:hAnsi="Times New Roman"/>
              </w:rPr>
              <w:t xml:space="preserve"> четверть</w:t>
            </w:r>
          </w:p>
        </w:tc>
        <w:tc>
          <w:tcPr>
            <w:tcW w:w="6812" w:type="dxa"/>
            <w:hideMark/>
          </w:tcPr>
          <w:p w:rsidR="00825BAE" w:rsidRPr="00094ACE" w:rsidRDefault="00825BAE" w:rsidP="00022F75">
            <w:pPr>
              <w:jc w:val="both"/>
              <w:rPr>
                <w:rFonts w:ascii="Times New Roman" w:hAnsi="Times New Roman"/>
                <w:color w:val="auto"/>
              </w:rPr>
            </w:pPr>
            <w:r w:rsidRPr="00094ACE">
              <w:rPr>
                <w:rFonts w:ascii="Times New Roman" w:hAnsi="Times New Roman"/>
                <w:color w:val="auto"/>
              </w:rPr>
              <w:t xml:space="preserve"> Несложные народные песни и пьесы современных композиторов. Подбор по слуху простейших мелодий.</w:t>
            </w:r>
            <w:r w:rsidR="006B37D8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 </w:t>
            </w:r>
            <w:r w:rsidRPr="003C6A29">
              <w:rPr>
                <w:rFonts w:ascii="Times New Roman" w:hAnsi="Times New Roman" w:cs="Times New Roman"/>
              </w:rPr>
              <w:t xml:space="preserve"> арпеджио на открытых</w:t>
            </w:r>
            <w:r w:rsidR="006B37D8">
              <w:rPr>
                <w:rFonts w:ascii="Times New Roman" w:hAnsi="Times New Roman" w:cs="Times New Roman"/>
              </w:rPr>
              <w:t xml:space="preserve"> </w:t>
            </w:r>
            <w:r w:rsidRPr="003C6A29">
              <w:rPr>
                <w:rFonts w:ascii="Times New Roman" w:hAnsi="Times New Roman" w:cs="Times New Roman"/>
              </w:rPr>
              <w:t xml:space="preserve">струнах, натуральные флажолеты. Аккорды </w:t>
            </w:r>
            <w:proofErr w:type="spellStart"/>
            <w:r w:rsidRPr="003C6A29">
              <w:rPr>
                <w:rFonts w:ascii="Times New Roman" w:hAnsi="Times New Roman" w:cs="Times New Roman"/>
              </w:rPr>
              <w:t>Am</w:t>
            </w:r>
            <w:proofErr w:type="spellEnd"/>
            <w:r w:rsidRPr="003C6A2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C6A29">
              <w:rPr>
                <w:rFonts w:ascii="Times New Roman" w:hAnsi="Times New Roman" w:cs="Times New Roman"/>
              </w:rPr>
              <w:t>Dm</w:t>
            </w:r>
            <w:proofErr w:type="spellEnd"/>
            <w:r w:rsidRPr="003C6A29">
              <w:rPr>
                <w:rFonts w:ascii="Times New Roman" w:hAnsi="Times New Roman" w:cs="Times New Roman"/>
              </w:rPr>
              <w:t xml:space="preserve">, E. Упражнения и этюды. </w:t>
            </w:r>
          </w:p>
        </w:tc>
        <w:tc>
          <w:tcPr>
            <w:tcW w:w="950" w:type="dxa"/>
            <w:hideMark/>
          </w:tcPr>
          <w:p w:rsidR="00825BAE" w:rsidRPr="00094ACE" w:rsidRDefault="00825BAE" w:rsidP="00825BA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94ACE">
              <w:rPr>
                <w:rFonts w:ascii="Times New Roman" w:hAnsi="Times New Roman"/>
              </w:rPr>
              <w:t>8</w:t>
            </w:r>
          </w:p>
        </w:tc>
      </w:tr>
      <w:tr w:rsidR="00825BAE" w:rsidRPr="00094ACE" w:rsidTr="00825BAE">
        <w:tc>
          <w:tcPr>
            <w:tcW w:w="1583" w:type="dxa"/>
            <w:hideMark/>
          </w:tcPr>
          <w:p w:rsidR="00825BAE" w:rsidRPr="00094ACE" w:rsidRDefault="00825BAE" w:rsidP="00825BA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94ACE">
              <w:rPr>
                <w:rFonts w:ascii="Times New Roman" w:hAnsi="Times New Roman"/>
                <w:lang w:val="en-US"/>
              </w:rPr>
              <w:t>III</w:t>
            </w:r>
            <w:r w:rsidRPr="00094ACE">
              <w:rPr>
                <w:rFonts w:ascii="Times New Roman" w:hAnsi="Times New Roman"/>
              </w:rPr>
              <w:t xml:space="preserve"> четверть</w:t>
            </w:r>
          </w:p>
        </w:tc>
        <w:tc>
          <w:tcPr>
            <w:tcW w:w="6812" w:type="dxa"/>
            <w:hideMark/>
          </w:tcPr>
          <w:p w:rsidR="00825BAE" w:rsidRPr="00094ACE" w:rsidRDefault="00022F75" w:rsidP="00022F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интервалов</w:t>
            </w:r>
            <w:r w:rsidRPr="003C6A29">
              <w:rPr>
                <w:rFonts w:ascii="Times New Roman" w:hAnsi="Times New Roman" w:cs="Times New Roman"/>
              </w:rPr>
              <w:t xml:space="preserve"> и аккордов правой</w:t>
            </w:r>
            <w:r>
              <w:rPr>
                <w:rFonts w:ascii="Times New Roman" w:hAnsi="Times New Roman" w:cs="Times New Roman"/>
              </w:rPr>
              <w:t xml:space="preserve"> рукой. </w:t>
            </w:r>
            <w:r w:rsidRPr="003C6A29">
              <w:rPr>
                <w:rFonts w:ascii="Times New Roman" w:hAnsi="Times New Roman" w:cs="Times New Roman"/>
              </w:rPr>
              <w:t>Подготовка к игре в ансамбле</w:t>
            </w:r>
            <w:r>
              <w:rPr>
                <w:rFonts w:ascii="Times New Roman" w:hAnsi="Times New Roman" w:cs="Times New Roman"/>
              </w:rPr>
              <w:t>, чтение нот</w:t>
            </w:r>
            <w:r w:rsidRPr="003C6A29">
              <w:rPr>
                <w:rFonts w:ascii="Times New Roman" w:hAnsi="Times New Roman" w:cs="Times New Roman"/>
              </w:rPr>
              <w:t xml:space="preserve"> на</w:t>
            </w:r>
            <w:r w:rsidR="006B37D8">
              <w:rPr>
                <w:rFonts w:ascii="Times New Roman" w:hAnsi="Times New Roman" w:cs="Times New Roman"/>
              </w:rPr>
              <w:t xml:space="preserve"> </w:t>
            </w:r>
            <w:r w:rsidRPr="003C6A29">
              <w:rPr>
                <w:rFonts w:ascii="Times New Roman" w:hAnsi="Times New Roman" w:cs="Times New Roman"/>
              </w:rPr>
              <w:t>простейшем музыкальном материале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0" w:type="dxa"/>
            <w:hideMark/>
          </w:tcPr>
          <w:p w:rsidR="00825BAE" w:rsidRPr="00094ACE" w:rsidRDefault="00825BAE" w:rsidP="00825BA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94ACE">
              <w:rPr>
                <w:rFonts w:ascii="Times New Roman" w:hAnsi="Times New Roman"/>
              </w:rPr>
              <w:t>11</w:t>
            </w:r>
          </w:p>
        </w:tc>
      </w:tr>
      <w:tr w:rsidR="00825BAE" w:rsidRPr="00094ACE" w:rsidTr="00825BAE">
        <w:tc>
          <w:tcPr>
            <w:tcW w:w="1583" w:type="dxa"/>
            <w:hideMark/>
          </w:tcPr>
          <w:p w:rsidR="00825BAE" w:rsidRPr="00094ACE" w:rsidRDefault="00825BAE" w:rsidP="00825BA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94ACE">
              <w:rPr>
                <w:rFonts w:ascii="Times New Roman" w:hAnsi="Times New Roman"/>
                <w:lang w:val="en-US"/>
              </w:rPr>
              <w:t>IV</w:t>
            </w:r>
            <w:r w:rsidRPr="00094ACE">
              <w:rPr>
                <w:rFonts w:ascii="Times New Roman" w:hAnsi="Times New Roman"/>
              </w:rPr>
              <w:t xml:space="preserve"> четверть</w:t>
            </w:r>
          </w:p>
        </w:tc>
        <w:tc>
          <w:tcPr>
            <w:tcW w:w="6812" w:type="dxa"/>
            <w:hideMark/>
          </w:tcPr>
          <w:p w:rsidR="00825BAE" w:rsidRPr="00094ACE" w:rsidRDefault="00825BAE" w:rsidP="00825BAE">
            <w:pPr>
              <w:jc w:val="both"/>
              <w:rPr>
                <w:rFonts w:ascii="Times New Roman" w:hAnsi="Times New Roman"/>
                <w:color w:val="auto"/>
              </w:rPr>
            </w:pPr>
            <w:r w:rsidRPr="00094ACE">
              <w:rPr>
                <w:rFonts w:ascii="Times New Roman" w:hAnsi="Times New Roman"/>
                <w:color w:val="auto"/>
              </w:rPr>
              <w:t xml:space="preserve">Закрепление уже освоенных приёмов и освоение приёма </w:t>
            </w:r>
            <w:r w:rsidRPr="00094ACE">
              <w:rPr>
                <w:rFonts w:ascii="Times New Roman" w:hAnsi="Times New Roman"/>
                <w:color w:val="auto"/>
                <w:lang w:val="en-US"/>
              </w:rPr>
              <w:t>legato</w:t>
            </w:r>
            <w:r w:rsidRPr="00094ACE">
              <w:rPr>
                <w:rFonts w:ascii="Times New Roman" w:hAnsi="Times New Roman"/>
                <w:color w:val="auto"/>
              </w:rPr>
              <w:t>. Произведения русских и зарубежных композиторов. Игра в ансамбле с преподавателем.</w:t>
            </w:r>
          </w:p>
        </w:tc>
        <w:tc>
          <w:tcPr>
            <w:tcW w:w="950" w:type="dxa"/>
            <w:hideMark/>
          </w:tcPr>
          <w:p w:rsidR="00825BAE" w:rsidRPr="00094ACE" w:rsidRDefault="00825BAE" w:rsidP="00825BA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094ACE">
              <w:rPr>
                <w:rFonts w:ascii="Times New Roman" w:hAnsi="Times New Roman"/>
              </w:rPr>
              <w:t>8</w:t>
            </w:r>
          </w:p>
        </w:tc>
      </w:tr>
    </w:tbl>
    <w:p w:rsidR="00094ACE" w:rsidRPr="00094ACE" w:rsidRDefault="00094ACE" w:rsidP="00094A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ACE" w:rsidRPr="00094ACE" w:rsidRDefault="00094ACE" w:rsidP="00094ACE">
      <w:pPr>
        <w:tabs>
          <w:tab w:val="left" w:pos="410"/>
        </w:tabs>
        <w:spacing w:line="276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94ACE">
        <w:rPr>
          <w:rFonts w:ascii="Times New Roman" w:hAnsi="Times New Roman" w:cs="Times New Roman"/>
          <w:color w:val="auto"/>
          <w:sz w:val="28"/>
          <w:szCs w:val="28"/>
        </w:rPr>
        <w:t xml:space="preserve">За период обучения педагог должен проработать с учеником 15-20 музыкальных произведений, в том числе: народные песни, пьесы песенного и танцевального характера, простейшие ансамбли. </w:t>
      </w:r>
    </w:p>
    <w:p w:rsidR="00094ACE" w:rsidRPr="00094ACE" w:rsidRDefault="00094ACE" w:rsidP="00094ACE">
      <w:pPr>
        <w:tabs>
          <w:tab w:val="left" w:pos="1034"/>
        </w:tabs>
        <w:spacing w:line="276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94ACE">
        <w:rPr>
          <w:rFonts w:ascii="Times New Roman" w:hAnsi="Times New Roman" w:cs="Times New Roman"/>
          <w:b/>
          <w:i/>
          <w:color w:val="auto"/>
          <w:sz w:val="28"/>
          <w:szCs w:val="28"/>
        </w:rPr>
        <w:t>Подбор по слуху</w:t>
      </w:r>
      <w:r w:rsidRPr="00094ACE">
        <w:rPr>
          <w:rFonts w:ascii="Times New Roman" w:hAnsi="Times New Roman" w:cs="Times New Roman"/>
          <w:color w:val="auto"/>
          <w:sz w:val="28"/>
          <w:szCs w:val="28"/>
        </w:rPr>
        <w:t xml:space="preserve">: пение от разных звуков песенных </w:t>
      </w:r>
      <w:proofErr w:type="spellStart"/>
      <w:r w:rsidRPr="00094ACE">
        <w:rPr>
          <w:rFonts w:ascii="Times New Roman" w:hAnsi="Times New Roman" w:cs="Times New Roman"/>
          <w:color w:val="auto"/>
          <w:sz w:val="28"/>
          <w:szCs w:val="28"/>
        </w:rPr>
        <w:t>попевок</w:t>
      </w:r>
      <w:proofErr w:type="spellEnd"/>
      <w:r w:rsidRPr="00094ACE">
        <w:rPr>
          <w:rFonts w:ascii="Times New Roman" w:hAnsi="Times New Roman" w:cs="Times New Roman"/>
          <w:color w:val="auto"/>
          <w:sz w:val="28"/>
          <w:szCs w:val="28"/>
        </w:rPr>
        <w:t>. Освоение нотной грамоты.</w:t>
      </w:r>
    </w:p>
    <w:p w:rsidR="005C70B4" w:rsidRDefault="005C70B4" w:rsidP="005C70B4">
      <w:pPr>
        <w:spacing w:line="276" w:lineRule="auto"/>
        <w:rPr>
          <w:sz w:val="28"/>
          <w:szCs w:val="28"/>
        </w:rPr>
      </w:pPr>
    </w:p>
    <w:p w:rsidR="005C70B4" w:rsidRDefault="00975B1F" w:rsidP="005C70B4">
      <w:pPr>
        <w:pStyle w:val="a4"/>
        <w:shd w:val="clear" w:color="auto" w:fill="auto"/>
        <w:tabs>
          <w:tab w:val="left" w:pos="851"/>
        </w:tabs>
        <w:spacing w:before="0" w:after="0" w:line="276" w:lineRule="auto"/>
        <w:ind w:firstLine="851"/>
        <w:jc w:val="both"/>
        <w:rPr>
          <w:sz w:val="28"/>
          <w:szCs w:val="28"/>
        </w:rPr>
      </w:pPr>
      <w:r w:rsidRPr="003C1720">
        <w:rPr>
          <w:b/>
          <w:i/>
          <w:sz w:val="28"/>
          <w:szCs w:val="28"/>
        </w:rPr>
        <w:t>Чтение с</w:t>
      </w:r>
      <w:r w:rsidR="005C70B4" w:rsidRPr="003C1720">
        <w:rPr>
          <w:b/>
          <w:i/>
          <w:sz w:val="28"/>
          <w:szCs w:val="28"/>
        </w:rPr>
        <w:t xml:space="preserve"> листа:</w:t>
      </w:r>
      <w:r w:rsidR="005C70B4" w:rsidRPr="003C1720">
        <w:rPr>
          <w:sz w:val="28"/>
          <w:szCs w:val="28"/>
        </w:rPr>
        <w:t xml:space="preserve"> сочетание секундового, </w:t>
      </w:r>
      <w:proofErr w:type="spellStart"/>
      <w:r w:rsidR="005C70B4" w:rsidRPr="003C1720">
        <w:rPr>
          <w:sz w:val="28"/>
          <w:szCs w:val="28"/>
        </w:rPr>
        <w:t>тер</w:t>
      </w:r>
      <w:r w:rsidR="005C70B4">
        <w:rPr>
          <w:sz w:val="28"/>
          <w:szCs w:val="28"/>
        </w:rPr>
        <w:t>цового</w:t>
      </w:r>
      <w:proofErr w:type="spellEnd"/>
      <w:r w:rsidR="006B37D8">
        <w:rPr>
          <w:sz w:val="28"/>
          <w:szCs w:val="28"/>
        </w:rPr>
        <w:t xml:space="preserve"> </w:t>
      </w:r>
      <w:proofErr w:type="spellStart"/>
      <w:r w:rsidR="005C70B4">
        <w:rPr>
          <w:sz w:val="28"/>
          <w:szCs w:val="28"/>
        </w:rPr>
        <w:t>звуковысотного</w:t>
      </w:r>
      <w:proofErr w:type="spellEnd"/>
      <w:r w:rsidR="005C70B4">
        <w:rPr>
          <w:sz w:val="28"/>
          <w:szCs w:val="28"/>
        </w:rPr>
        <w:t xml:space="preserve"> движения.</w:t>
      </w:r>
    </w:p>
    <w:p w:rsidR="005C70B4" w:rsidRPr="00762B25" w:rsidRDefault="005C70B4" w:rsidP="005C70B4">
      <w:pPr>
        <w:pStyle w:val="a4"/>
        <w:shd w:val="clear" w:color="auto" w:fill="auto"/>
        <w:tabs>
          <w:tab w:val="left" w:pos="851"/>
        </w:tabs>
        <w:spacing w:before="0" w:after="0" w:line="276" w:lineRule="auto"/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Самостоятельная работа: </w:t>
      </w:r>
      <w:r>
        <w:rPr>
          <w:sz w:val="28"/>
          <w:szCs w:val="28"/>
        </w:rPr>
        <w:t xml:space="preserve">работа над разучиваемыми произведениями; уметь </w:t>
      </w:r>
      <w:proofErr w:type="gramStart"/>
      <w:r>
        <w:rPr>
          <w:sz w:val="28"/>
          <w:szCs w:val="28"/>
        </w:rPr>
        <w:t>прохлопать</w:t>
      </w:r>
      <w:proofErr w:type="gramEnd"/>
      <w:r>
        <w:rPr>
          <w:sz w:val="28"/>
          <w:szCs w:val="28"/>
        </w:rPr>
        <w:t xml:space="preserve"> и придумать слова в размере 2/4, 4/4, подбирать простейшие </w:t>
      </w:r>
      <w:proofErr w:type="spellStart"/>
      <w:r>
        <w:rPr>
          <w:sz w:val="28"/>
          <w:szCs w:val="28"/>
        </w:rPr>
        <w:t>попевки</w:t>
      </w:r>
      <w:proofErr w:type="spellEnd"/>
      <w:r>
        <w:rPr>
          <w:sz w:val="28"/>
          <w:szCs w:val="28"/>
        </w:rPr>
        <w:t xml:space="preserve"> от белых клавиш.</w:t>
      </w:r>
    </w:p>
    <w:p w:rsidR="005C70B4" w:rsidRDefault="005C70B4" w:rsidP="005C70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0B4" w:rsidRPr="0025701A" w:rsidRDefault="005C70B4" w:rsidP="005C70B4">
      <w:pPr>
        <w:rPr>
          <w:sz w:val="28"/>
          <w:szCs w:val="28"/>
        </w:rPr>
      </w:pPr>
      <w:bookmarkStart w:id="2" w:name="bookmark4"/>
    </w:p>
    <w:p w:rsidR="005C70B4" w:rsidRDefault="005C70B4" w:rsidP="005C70B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III</w:t>
      </w:r>
      <w:r>
        <w:rPr>
          <w:rFonts w:ascii="Times New Roman" w:hAnsi="Times New Roman" w:cs="Times New Roman"/>
          <w:b/>
          <w:sz w:val="36"/>
          <w:szCs w:val="36"/>
        </w:rPr>
        <w:t>. ТРЕБОВАНИЯ К УРОВНЮ ПОДГОТОВКИ</w:t>
      </w:r>
    </w:p>
    <w:p w:rsidR="005C70B4" w:rsidRDefault="005C70B4" w:rsidP="005C70B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ОБУЧАЮЩИХСЯ</w:t>
      </w:r>
    </w:p>
    <w:p w:rsidR="005C70B4" w:rsidRDefault="005C70B4" w:rsidP="005C70B4">
      <w:pPr>
        <w:rPr>
          <w:rFonts w:ascii="Times New Roman" w:hAnsi="Times New Roman" w:cs="Times New Roman"/>
          <w:b/>
          <w:sz w:val="28"/>
          <w:szCs w:val="28"/>
        </w:rPr>
      </w:pPr>
    </w:p>
    <w:p w:rsidR="005C70B4" w:rsidRPr="004E3C12" w:rsidRDefault="005C70B4" w:rsidP="005C70B4">
      <w:pPr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 xml:space="preserve">Работа над развитием в определённой мере музыкально – слуховых представлений, формирование посадки и постановки рук, </w:t>
      </w:r>
      <w:r w:rsidR="00BE4A6D" w:rsidRPr="004E3C12">
        <w:rPr>
          <w:rFonts w:ascii="Times New Roman" w:hAnsi="Times New Roman" w:cs="Times New Roman"/>
          <w:color w:val="auto"/>
          <w:sz w:val="28"/>
          <w:szCs w:val="28"/>
        </w:rPr>
        <w:t>организация целесообразных</w:t>
      </w:r>
      <w:r w:rsidRPr="004E3C12">
        <w:rPr>
          <w:rFonts w:ascii="Times New Roman" w:hAnsi="Times New Roman" w:cs="Times New Roman"/>
          <w:color w:val="auto"/>
          <w:sz w:val="28"/>
          <w:szCs w:val="28"/>
        </w:rPr>
        <w:t xml:space="preserve"> игровых движений. Освоение нотной </w:t>
      </w:r>
      <w:r w:rsidR="00BE4A6D" w:rsidRPr="004E3C12">
        <w:rPr>
          <w:rFonts w:ascii="Times New Roman" w:hAnsi="Times New Roman" w:cs="Times New Roman"/>
          <w:color w:val="auto"/>
          <w:sz w:val="28"/>
          <w:szCs w:val="28"/>
        </w:rPr>
        <w:t>грамоты и</w:t>
      </w:r>
      <w:r w:rsidRPr="004E3C12">
        <w:rPr>
          <w:rFonts w:ascii="Times New Roman" w:hAnsi="Times New Roman" w:cs="Times New Roman"/>
          <w:color w:val="auto"/>
          <w:sz w:val="28"/>
          <w:szCs w:val="28"/>
        </w:rPr>
        <w:t xml:space="preserve"> чтение нот в первой октаве.</w:t>
      </w:r>
    </w:p>
    <w:p w:rsidR="005C70B4" w:rsidRPr="009F4AF5" w:rsidRDefault="005C70B4" w:rsidP="005C70B4">
      <w:pPr>
        <w:pStyle w:val="10"/>
        <w:keepNext/>
        <w:keepLines/>
        <w:shd w:val="clear" w:color="auto" w:fill="auto"/>
        <w:spacing w:after="0" w:line="276" w:lineRule="auto"/>
        <w:ind w:firstLine="0"/>
        <w:jc w:val="both"/>
        <w:rPr>
          <w:sz w:val="22"/>
          <w:szCs w:val="28"/>
        </w:rPr>
      </w:pPr>
    </w:p>
    <w:p w:rsidR="005C70B4" w:rsidRPr="00081BCF" w:rsidRDefault="005C70B4" w:rsidP="005C70B4">
      <w:pPr>
        <w:pStyle w:val="10"/>
        <w:keepNext/>
        <w:keepLines/>
        <w:shd w:val="clear" w:color="auto" w:fill="auto"/>
        <w:spacing w:after="0" w:line="276" w:lineRule="auto"/>
        <w:ind w:firstLine="851"/>
        <w:jc w:val="center"/>
        <w:rPr>
          <w:b w:val="0"/>
          <w:bCs/>
          <w:iCs/>
          <w:sz w:val="28"/>
          <w:szCs w:val="28"/>
        </w:rPr>
      </w:pPr>
      <w:r w:rsidRPr="00081BCF">
        <w:rPr>
          <w:b w:val="0"/>
          <w:bCs/>
          <w:iCs/>
          <w:sz w:val="28"/>
          <w:szCs w:val="28"/>
        </w:rPr>
        <w:t>Примерные исполнительские программы</w:t>
      </w:r>
    </w:p>
    <w:bookmarkEnd w:id="2"/>
    <w:p w:rsidR="005C70B4" w:rsidRPr="003C1720" w:rsidRDefault="005C70B4" w:rsidP="005C70B4">
      <w:pPr>
        <w:pStyle w:val="10"/>
        <w:keepNext/>
        <w:keepLines/>
        <w:shd w:val="clear" w:color="auto" w:fill="auto"/>
        <w:spacing w:after="0" w:line="276" w:lineRule="auto"/>
        <w:ind w:firstLine="851"/>
        <w:jc w:val="center"/>
        <w:rPr>
          <w:sz w:val="28"/>
          <w:szCs w:val="28"/>
        </w:rPr>
      </w:pPr>
    </w:p>
    <w:p w:rsidR="00783D52" w:rsidRDefault="005C70B4" w:rsidP="00783D52">
      <w:pPr>
        <w:pStyle w:val="a4"/>
        <w:shd w:val="clear" w:color="auto" w:fill="auto"/>
        <w:spacing w:before="0" w:after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1 вариант</w:t>
      </w:r>
    </w:p>
    <w:p w:rsidR="00783D52" w:rsidRPr="00783D52" w:rsidRDefault="00783D52" w:rsidP="00783D52">
      <w:pPr>
        <w:pStyle w:val="a4"/>
        <w:shd w:val="clear" w:color="auto" w:fill="auto"/>
        <w:spacing w:before="0" w:after="0" w:line="276" w:lineRule="auto"/>
        <w:ind w:firstLine="0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И.Рехин</w:t>
      </w:r>
      <w:proofErr w:type="spellEnd"/>
      <w:r>
        <w:rPr>
          <w:color w:val="000000"/>
          <w:sz w:val="28"/>
          <w:szCs w:val="28"/>
        </w:rPr>
        <w:t xml:space="preserve"> «Колокольный перезвон»</w:t>
      </w:r>
    </w:p>
    <w:p w:rsidR="00783D52" w:rsidRDefault="00783D52" w:rsidP="00783D5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Л.Иванова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«Тучка»</w:t>
      </w:r>
    </w:p>
    <w:p w:rsidR="00783D52" w:rsidRDefault="00783D52" w:rsidP="00783D5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83D52" w:rsidRDefault="00783D52" w:rsidP="00783D52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</w:rPr>
      </w:pPr>
      <w:r w:rsidRPr="003E4891">
        <w:rPr>
          <w:rFonts w:ascii="Times New Roman" w:hAnsi="Times New Roman" w:cs="Times New Roman"/>
          <w:i/>
          <w:iCs/>
          <w:sz w:val="28"/>
          <w:szCs w:val="28"/>
        </w:rPr>
        <w:t>2 вариант</w:t>
      </w:r>
    </w:p>
    <w:p w:rsidR="00783D52" w:rsidRDefault="00783D52" w:rsidP="00783D5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В.Козлов</w:t>
      </w:r>
      <w:proofErr w:type="spellEnd"/>
      <w:r>
        <w:rPr>
          <w:rFonts w:ascii="Times New Roman" w:hAnsi="Times New Roman" w:cs="Times New Roman"/>
          <w:sz w:val="28"/>
          <w:szCs w:val="28"/>
        </w:rPr>
        <w:t>. Полька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Тип-топ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783D52" w:rsidRDefault="00783D52" w:rsidP="00783D5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И.Кюффнер</w:t>
      </w:r>
      <w:proofErr w:type="spellEnd"/>
      <w:r w:rsidR="006B3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Экоссез</w:t>
      </w:r>
      <w:proofErr w:type="spellEnd"/>
    </w:p>
    <w:p w:rsidR="00783D52" w:rsidRDefault="00783D52" w:rsidP="00783D5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83D52" w:rsidRDefault="00783D52" w:rsidP="00783D52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</w:rPr>
      </w:pPr>
      <w:r w:rsidRPr="003E4891">
        <w:rPr>
          <w:rFonts w:ascii="Times New Roman" w:hAnsi="Times New Roman" w:cs="Times New Roman"/>
          <w:i/>
          <w:iCs/>
          <w:sz w:val="28"/>
          <w:szCs w:val="28"/>
        </w:rPr>
        <w:t>3 вариант</w:t>
      </w:r>
    </w:p>
    <w:p w:rsidR="00783D52" w:rsidRDefault="00783D52" w:rsidP="00783D5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Англ. нар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есня «Зелёные рукава» в обр.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П.Агафошина</w:t>
      </w:r>
      <w:proofErr w:type="spellEnd"/>
    </w:p>
    <w:p w:rsidR="00783D52" w:rsidRDefault="00783D52" w:rsidP="00783D5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В.Борисевич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Постановочный этюд №1</w:t>
      </w:r>
    </w:p>
    <w:p w:rsidR="00783D52" w:rsidRDefault="00783D52" w:rsidP="00783D5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783D52">
      <w:pPr>
        <w:rPr>
          <w:rFonts w:ascii="Times New Roman" w:hAnsi="Times New Roman" w:cs="Times New Roman"/>
          <w:sz w:val="28"/>
          <w:szCs w:val="28"/>
        </w:rPr>
      </w:pPr>
    </w:p>
    <w:p w:rsidR="005C70B4" w:rsidRPr="004E3C12" w:rsidRDefault="005C70B4" w:rsidP="005C70B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>По окончании первого года обучения сформированы следующие знания, умения, навыки:</w:t>
      </w:r>
    </w:p>
    <w:p w:rsidR="005C70B4" w:rsidRPr="004E3C12" w:rsidRDefault="00017541" w:rsidP="005C70B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освоение грифа,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аппликатуры</w:t>
      </w:r>
      <w:r w:rsidR="005C70B4" w:rsidRPr="004E3C1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C70B4" w:rsidRPr="004E3C12" w:rsidRDefault="005C70B4" w:rsidP="005C70B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 xml:space="preserve">- умение правильно </w:t>
      </w:r>
      <w:r w:rsidR="00017541">
        <w:rPr>
          <w:rFonts w:ascii="Times New Roman" w:hAnsi="Times New Roman" w:cs="Times New Roman"/>
          <w:color w:val="auto"/>
          <w:sz w:val="28"/>
          <w:szCs w:val="28"/>
        </w:rPr>
        <w:t xml:space="preserve">держать </w:t>
      </w:r>
      <w:r w:rsidRPr="004E3C12">
        <w:rPr>
          <w:rFonts w:ascii="Times New Roman" w:hAnsi="Times New Roman" w:cs="Times New Roman"/>
          <w:color w:val="auto"/>
          <w:sz w:val="28"/>
          <w:szCs w:val="28"/>
        </w:rPr>
        <w:t>инструмент;</w:t>
      </w:r>
    </w:p>
    <w:p w:rsidR="005C70B4" w:rsidRPr="004E3C12" w:rsidRDefault="005C70B4" w:rsidP="005C70B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>- соблюдение постановки исполнительского аппарата;</w:t>
      </w:r>
    </w:p>
    <w:p w:rsidR="005C70B4" w:rsidRPr="006B37D8" w:rsidRDefault="005C70B4" w:rsidP="006B37D8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 xml:space="preserve">- владение приёмами </w:t>
      </w:r>
      <w:proofErr w:type="spellStart"/>
      <w:r w:rsidR="00017541">
        <w:rPr>
          <w:rFonts w:ascii="Times New Roman" w:hAnsi="Times New Roman" w:cs="Times New Roman"/>
          <w:color w:val="auto"/>
          <w:sz w:val="28"/>
          <w:szCs w:val="28"/>
        </w:rPr>
        <w:t>тирандо</w:t>
      </w:r>
      <w:proofErr w:type="spellEnd"/>
      <w:r w:rsidR="00017541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017541">
        <w:rPr>
          <w:rFonts w:ascii="Times New Roman" w:hAnsi="Times New Roman" w:cs="Times New Roman"/>
          <w:color w:val="auto"/>
          <w:sz w:val="28"/>
          <w:szCs w:val="28"/>
        </w:rPr>
        <w:t>апояндо</w:t>
      </w:r>
      <w:proofErr w:type="gramStart"/>
      <w:r w:rsidR="00017541">
        <w:rPr>
          <w:rFonts w:ascii="Times New Roman" w:hAnsi="Times New Roman" w:cs="Times New Roman"/>
          <w:color w:val="auto"/>
          <w:sz w:val="28"/>
          <w:szCs w:val="28"/>
        </w:rPr>
        <w:t>,з</w:t>
      </w:r>
      <w:proofErr w:type="gramEnd"/>
      <w:r w:rsidR="00017541">
        <w:rPr>
          <w:rFonts w:ascii="Times New Roman" w:hAnsi="Times New Roman" w:cs="Times New Roman"/>
          <w:color w:val="auto"/>
          <w:sz w:val="28"/>
          <w:szCs w:val="28"/>
        </w:rPr>
        <w:t>нание</w:t>
      </w:r>
      <w:proofErr w:type="spellEnd"/>
      <w:r w:rsidR="0001754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017541">
        <w:rPr>
          <w:rFonts w:ascii="Times New Roman" w:hAnsi="Times New Roman" w:cs="Times New Roman"/>
          <w:color w:val="auto"/>
          <w:sz w:val="28"/>
          <w:szCs w:val="28"/>
        </w:rPr>
        <w:t>аккордов,умение</w:t>
      </w:r>
      <w:proofErr w:type="spellEnd"/>
      <w:r w:rsidR="00017541">
        <w:rPr>
          <w:rFonts w:ascii="Times New Roman" w:hAnsi="Times New Roman" w:cs="Times New Roman"/>
          <w:color w:val="auto"/>
          <w:sz w:val="28"/>
          <w:szCs w:val="28"/>
        </w:rPr>
        <w:t xml:space="preserve"> аккомпанировать пению.</w:t>
      </w:r>
      <w:bookmarkStart w:id="3" w:name="bookmark6"/>
    </w:p>
    <w:bookmarkEnd w:id="0"/>
    <w:bookmarkEnd w:id="3"/>
    <w:p w:rsidR="005C70B4" w:rsidRDefault="005C70B4" w:rsidP="005C70B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36"/>
          <w:szCs w:val="36"/>
        </w:rPr>
      </w:pPr>
    </w:p>
    <w:p w:rsidR="005C70B4" w:rsidRDefault="005C70B4" w:rsidP="005C70B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36"/>
          <w:szCs w:val="36"/>
        </w:rPr>
      </w:pPr>
      <w:r w:rsidRPr="00081BCF">
        <w:rPr>
          <w:rFonts w:ascii="Times New Roman" w:hAnsi="Times New Roman" w:cs="Times New Roman"/>
          <w:b/>
          <w:bCs/>
          <w:color w:val="auto"/>
          <w:sz w:val="36"/>
          <w:szCs w:val="36"/>
        </w:rPr>
        <w:t>IV. ФОРМЫ И МЕТОДЫ КОНТРОЛЯ</w:t>
      </w:r>
    </w:p>
    <w:p w:rsidR="00E00D81" w:rsidRPr="00081BCF" w:rsidRDefault="00E00D81" w:rsidP="005C70B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36"/>
          <w:szCs w:val="36"/>
        </w:rPr>
      </w:pPr>
    </w:p>
    <w:p w:rsidR="005C70B4" w:rsidRDefault="005C70B4" w:rsidP="00E00D8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70B4" w:rsidRDefault="006C6488" w:rsidP="00E00D8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Текущий контроль осуществляется преподавателем на уроке. Итоговый контроль может проходить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 xml:space="preserve">в виде </w:t>
      </w:r>
      <w:r w:rsidR="00B93F62" w:rsidRPr="00B93F62">
        <w:rPr>
          <w:rFonts w:ascii="Times New Roman" w:hAnsi="Times New Roman" w:cs="Times New Roman"/>
          <w:b/>
          <w:i/>
          <w:color w:val="auto"/>
          <w:sz w:val="28"/>
          <w:szCs w:val="28"/>
        </w:rPr>
        <w:t>зачета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Также формой итогового </w:t>
      </w:r>
      <w:r w:rsidR="005C70B4" w:rsidRPr="001B7BB8">
        <w:rPr>
          <w:rFonts w:ascii="Times New Roman" w:hAnsi="Times New Roman" w:cs="Times New Roman"/>
          <w:b/>
          <w:i/>
          <w:color w:val="auto"/>
          <w:sz w:val="28"/>
          <w:szCs w:val="28"/>
        </w:rPr>
        <w:t>контроля</w:t>
      </w:r>
      <w:r w:rsidR="005C70B4">
        <w:rPr>
          <w:rFonts w:ascii="Times New Roman" w:hAnsi="Times New Roman" w:cs="Times New Roman"/>
          <w:color w:val="auto"/>
          <w:sz w:val="28"/>
          <w:szCs w:val="28"/>
        </w:rPr>
        <w:t xml:space="preserve"> являются: участие в тематическ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их вечерах, классных концертах</w:t>
      </w:r>
      <w:r w:rsidR="00E00D81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5C70B4">
        <w:rPr>
          <w:rFonts w:ascii="Times New Roman" w:hAnsi="Times New Roman" w:cs="Times New Roman"/>
          <w:color w:val="auto"/>
          <w:sz w:val="28"/>
          <w:szCs w:val="28"/>
        </w:rPr>
        <w:t xml:space="preserve">Возможно применение индивидуальных графиков проведения данных </w:t>
      </w:r>
      <w:r w:rsidR="00E00D81">
        <w:rPr>
          <w:rFonts w:ascii="Times New Roman" w:hAnsi="Times New Roman" w:cs="Times New Roman"/>
          <w:color w:val="auto"/>
          <w:sz w:val="28"/>
          <w:szCs w:val="28"/>
        </w:rPr>
        <w:t>видов контроля.</w:t>
      </w:r>
    </w:p>
    <w:p w:rsidR="00E00D81" w:rsidRPr="00087231" w:rsidRDefault="00E00D81" w:rsidP="00E00D8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:rsidR="005C70B4" w:rsidRDefault="005C70B4" w:rsidP="005C70B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87231"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 w:rsidRPr="00087231">
        <w:rPr>
          <w:rFonts w:ascii="Times New Roman" w:hAnsi="Times New Roman" w:cs="Times New Roman"/>
          <w:b/>
          <w:sz w:val="36"/>
          <w:szCs w:val="36"/>
        </w:rPr>
        <w:t>. МЕТОДИЧЕСКОЕ ОБЕСПЕЧЕНИЕ УЧЕБНОГО ПРОЦЕССА</w:t>
      </w:r>
    </w:p>
    <w:p w:rsidR="005C70B4" w:rsidRPr="00087231" w:rsidRDefault="005C70B4" w:rsidP="005C70B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C70B4" w:rsidRPr="00087231" w:rsidRDefault="005C70B4" w:rsidP="005C70B4">
      <w:pPr>
        <w:pStyle w:val="a4"/>
        <w:shd w:val="clear" w:color="auto" w:fill="auto"/>
        <w:spacing w:before="0" w:after="0" w:line="276" w:lineRule="auto"/>
        <w:ind w:right="300" w:firstLine="1134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МЕТОДИЧЕСКИЕ РЕКОМЕНДАЦИИ</w:t>
      </w:r>
    </w:p>
    <w:p w:rsidR="005C70B4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</w:p>
    <w:p w:rsidR="005C70B4" w:rsidRPr="00087231" w:rsidRDefault="00B93F62" w:rsidP="006C648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Одногодичный 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>срок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>реализации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данной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программы учебного предмета позволяет: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освоить начальные навыки игры на инструменте, освоить нотную грамоту. </w:t>
      </w:r>
    </w:p>
    <w:p w:rsidR="005C70B4" w:rsidRPr="00087231" w:rsidRDefault="00B93F62" w:rsidP="005C70B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Большое </w:t>
      </w:r>
      <w:r>
        <w:rPr>
          <w:rFonts w:ascii="Times New Roman" w:hAnsi="Times New Roman" w:cs="Times New Roman"/>
          <w:color w:val="auto"/>
          <w:sz w:val="28"/>
          <w:szCs w:val="28"/>
        </w:rPr>
        <w:t>значение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для эстетического</w:t>
      </w:r>
      <w:r w:rsidR="005C70B4">
        <w:rPr>
          <w:rFonts w:ascii="Times New Roman" w:hAnsi="Times New Roman" w:cs="Times New Roman"/>
          <w:color w:val="auto"/>
          <w:sz w:val="28"/>
          <w:szCs w:val="28"/>
        </w:rPr>
        <w:t xml:space="preserve"> воспитания 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имеет репертуар ученика. Необходимо выбирать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высоко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художественные</w:t>
      </w:r>
      <w:proofErr w:type="gramEnd"/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 произве</w:t>
      </w:r>
      <w:r w:rsidR="005C70B4">
        <w:rPr>
          <w:rFonts w:ascii="Times New Roman" w:hAnsi="Times New Roman" w:cs="Times New Roman"/>
          <w:color w:val="auto"/>
          <w:sz w:val="28"/>
          <w:szCs w:val="28"/>
        </w:rPr>
        <w:t xml:space="preserve">дения, разнообразные по форме и 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содержанию. Необходимо познакомить учащегося с историей</w:t>
      </w:r>
      <w:r w:rsidR="00017541">
        <w:rPr>
          <w:rFonts w:ascii="Times New Roman" w:hAnsi="Times New Roman" w:cs="Times New Roman"/>
          <w:color w:val="auto"/>
          <w:sz w:val="28"/>
          <w:szCs w:val="28"/>
        </w:rPr>
        <w:t xml:space="preserve"> гитары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, рассказать о выдающихся </w:t>
      </w:r>
      <w:r w:rsidR="00017541">
        <w:rPr>
          <w:rFonts w:ascii="Times New Roman" w:hAnsi="Times New Roman" w:cs="Times New Roman"/>
          <w:color w:val="auto"/>
          <w:sz w:val="28"/>
          <w:szCs w:val="28"/>
        </w:rPr>
        <w:t xml:space="preserve">гитарных 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исполнителях и композиторах.</w:t>
      </w:r>
    </w:p>
    <w:p w:rsidR="005C70B4" w:rsidRPr="00087231" w:rsidRDefault="00B93F62" w:rsidP="005C70B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Общее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количество 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>музыкальных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произведений, </w:t>
      </w:r>
      <w:r>
        <w:rPr>
          <w:rFonts w:ascii="Times New Roman" w:hAnsi="Times New Roman" w:cs="Times New Roman"/>
          <w:color w:val="auto"/>
          <w:sz w:val="28"/>
          <w:szCs w:val="28"/>
        </w:rPr>
        <w:t>рекомендованных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для</w:t>
      </w:r>
      <w:proofErr w:type="gramEnd"/>
    </w:p>
    <w:p w:rsidR="005C70B4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изучения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даны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требованиях.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 xml:space="preserve">Предполагается, </w:t>
      </w:r>
      <w:r w:rsidR="00B93F62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что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педагог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3F62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работе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над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репертуаром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 будет </w:t>
      </w:r>
      <w:r w:rsidR="00B93F62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добиваться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различной</w:t>
      </w:r>
      <w:r w:rsidR="006B37D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степени з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>авершенности исполнения: нек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оторые произведения должны быть 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>подготовлены для публичного выступления,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другие – для показа в условиях класса, третьи – с целью ознакомления. Требования могут быть сокращены или упрощены соответственно уровню музыкального и технического развития. </w:t>
      </w: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РЕПЕРТУАРНЫЕ СПИСКИ</w:t>
      </w:r>
    </w:p>
    <w:p w:rsidR="005C70B4" w:rsidRDefault="005C70B4" w:rsidP="005C70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left="4189" w:right="30" w:firstLine="131"/>
        <w:rPr>
          <w:sz w:val="20"/>
          <w:szCs w:val="28"/>
        </w:rPr>
      </w:pPr>
    </w:p>
    <w:p w:rsidR="00F00832" w:rsidRPr="00F00832" w:rsidRDefault="005C70B4" w:rsidP="00F00832">
      <w:pPr>
        <w:pStyle w:val="a4"/>
        <w:shd w:val="clear" w:color="auto" w:fill="auto"/>
        <w:spacing w:before="0" w:after="0" w:line="276" w:lineRule="auto"/>
        <w:ind w:right="30" w:firstLine="0"/>
        <w:jc w:val="center"/>
        <w:rPr>
          <w:sz w:val="28"/>
          <w:szCs w:val="28"/>
        </w:rPr>
      </w:pPr>
      <w:r>
        <w:rPr>
          <w:sz w:val="28"/>
          <w:szCs w:val="28"/>
        </w:rPr>
        <w:t>Пьесы</w:t>
      </w:r>
      <w:r w:rsidR="006C6488">
        <w:rPr>
          <w:sz w:val="28"/>
          <w:szCs w:val="28"/>
        </w:rPr>
        <w:t xml:space="preserve"> из сборников:</w:t>
      </w:r>
    </w:p>
    <w:p w:rsidR="00042144" w:rsidRDefault="00042144" w:rsidP="005C70B4">
      <w:pPr>
        <w:pStyle w:val="a4"/>
        <w:shd w:val="clear" w:color="auto" w:fill="auto"/>
        <w:tabs>
          <w:tab w:val="left" w:pos="289"/>
        </w:tabs>
        <w:spacing w:before="0" w:after="0" w:line="276" w:lineRule="auto"/>
        <w:ind w:right="30" w:firstLine="0"/>
        <w:jc w:val="both"/>
        <w:rPr>
          <w:sz w:val="20"/>
          <w:szCs w:val="28"/>
        </w:rPr>
      </w:pPr>
    </w:p>
    <w:p w:rsidR="00F00832" w:rsidRDefault="00F00832" w:rsidP="005C70B4">
      <w:pPr>
        <w:pStyle w:val="a4"/>
        <w:shd w:val="clear" w:color="auto" w:fill="auto"/>
        <w:tabs>
          <w:tab w:val="left" w:pos="289"/>
        </w:tabs>
        <w:spacing w:before="0" w:after="0" w:line="276" w:lineRule="auto"/>
        <w:ind w:right="3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А. </w:t>
      </w:r>
      <w:proofErr w:type="spellStart"/>
      <w:r>
        <w:rPr>
          <w:color w:val="000000"/>
          <w:sz w:val="28"/>
          <w:szCs w:val="28"/>
        </w:rPr>
        <w:t>Гитман</w:t>
      </w:r>
      <w:proofErr w:type="spellEnd"/>
      <w:r>
        <w:rPr>
          <w:color w:val="000000"/>
          <w:sz w:val="28"/>
          <w:szCs w:val="28"/>
        </w:rPr>
        <w:t xml:space="preserve"> «Начальное обучение на шестиструнной гитаре».</w:t>
      </w:r>
    </w:p>
    <w:p w:rsidR="005C70B4" w:rsidRDefault="00F00832" w:rsidP="005C70B4">
      <w:pPr>
        <w:pStyle w:val="a4"/>
        <w:shd w:val="clear" w:color="auto" w:fill="auto"/>
        <w:spacing w:before="0" w:after="0" w:line="276" w:lineRule="auto"/>
        <w:ind w:right="3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М. </w:t>
      </w:r>
      <w:proofErr w:type="spellStart"/>
      <w:r>
        <w:rPr>
          <w:color w:val="000000"/>
          <w:sz w:val="28"/>
          <w:szCs w:val="28"/>
        </w:rPr>
        <w:t>Каркасси</w:t>
      </w:r>
      <w:proofErr w:type="spellEnd"/>
      <w:r>
        <w:rPr>
          <w:color w:val="000000"/>
          <w:sz w:val="28"/>
          <w:szCs w:val="28"/>
        </w:rPr>
        <w:t xml:space="preserve"> «</w:t>
      </w:r>
      <w:r w:rsidR="00587C3E">
        <w:rPr>
          <w:color w:val="000000"/>
          <w:sz w:val="28"/>
          <w:szCs w:val="28"/>
        </w:rPr>
        <w:t>Хрестоматия гитариста</w:t>
      </w:r>
      <w:r>
        <w:rPr>
          <w:color w:val="000000"/>
          <w:sz w:val="28"/>
          <w:szCs w:val="28"/>
        </w:rPr>
        <w:t xml:space="preserve">». </w:t>
      </w:r>
    </w:p>
    <w:p w:rsidR="005C70B4" w:rsidRPr="00DE2644" w:rsidRDefault="00587C3E" w:rsidP="005C70B4">
      <w:pPr>
        <w:pStyle w:val="10"/>
        <w:keepNext/>
        <w:keepLines/>
        <w:shd w:val="clear" w:color="auto" w:fill="auto"/>
        <w:spacing w:after="0" w:line="276" w:lineRule="auto"/>
        <w:ind w:right="30" w:firstLine="0"/>
        <w:rPr>
          <w:b w:val="0"/>
          <w:sz w:val="28"/>
          <w:szCs w:val="28"/>
        </w:rPr>
      </w:pPr>
      <w:r>
        <w:rPr>
          <w:rFonts w:eastAsia="Calibri" w:cs="Times New Roman"/>
          <w:b w:val="0"/>
          <w:color w:val="000000"/>
          <w:spacing w:val="0"/>
          <w:sz w:val="28"/>
          <w:szCs w:val="28"/>
        </w:rPr>
        <w:t>А. Иванов-</w:t>
      </w:r>
      <w:proofErr w:type="spellStart"/>
      <w:r>
        <w:rPr>
          <w:rFonts w:eastAsia="Calibri" w:cs="Times New Roman"/>
          <w:b w:val="0"/>
          <w:color w:val="000000"/>
          <w:spacing w:val="0"/>
          <w:sz w:val="28"/>
          <w:szCs w:val="28"/>
        </w:rPr>
        <w:t>Крамской</w:t>
      </w:r>
      <w:proofErr w:type="gramStart"/>
      <w:r>
        <w:rPr>
          <w:rFonts w:eastAsia="Calibri" w:cs="Times New Roman"/>
          <w:b w:val="0"/>
          <w:color w:val="000000"/>
          <w:spacing w:val="0"/>
          <w:sz w:val="28"/>
          <w:szCs w:val="28"/>
        </w:rPr>
        <w:t>«Х</w:t>
      </w:r>
      <w:proofErr w:type="gramEnd"/>
      <w:r>
        <w:rPr>
          <w:rFonts w:eastAsia="Calibri" w:cs="Times New Roman"/>
          <w:b w:val="0"/>
          <w:color w:val="000000"/>
          <w:spacing w:val="0"/>
          <w:sz w:val="28"/>
          <w:szCs w:val="28"/>
        </w:rPr>
        <w:t>рестоматия</w:t>
      </w:r>
      <w:proofErr w:type="spellEnd"/>
      <w:r>
        <w:rPr>
          <w:rFonts w:eastAsia="Calibri" w:cs="Times New Roman"/>
          <w:b w:val="0"/>
          <w:color w:val="000000"/>
          <w:spacing w:val="0"/>
          <w:sz w:val="28"/>
          <w:szCs w:val="28"/>
        </w:rPr>
        <w:t xml:space="preserve"> гитариста»</w:t>
      </w:r>
    </w:p>
    <w:p w:rsidR="00587C3E" w:rsidRDefault="00587C3E" w:rsidP="005C70B4">
      <w:pPr>
        <w:pStyle w:val="a4"/>
        <w:shd w:val="clear" w:color="auto" w:fill="auto"/>
        <w:spacing w:before="0" w:after="0" w:line="276" w:lineRule="auto"/>
        <w:ind w:right="3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Н.Михайленко</w:t>
      </w:r>
      <w:proofErr w:type="spellEnd"/>
      <w:r>
        <w:rPr>
          <w:sz w:val="28"/>
          <w:szCs w:val="28"/>
        </w:rPr>
        <w:t xml:space="preserve"> «Шестиструнная гитара»</w:t>
      </w:r>
    </w:p>
    <w:p w:rsidR="00587C3E" w:rsidRPr="003C1720" w:rsidRDefault="00587C3E" w:rsidP="005C70B4">
      <w:pPr>
        <w:pStyle w:val="a4"/>
        <w:shd w:val="clear" w:color="auto" w:fill="auto"/>
        <w:spacing w:before="0" w:after="0" w:line="276" w:lineRule="auto"/>
        <w:ind w:right="3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Е.Ларичев</w:t>
      </w:r>
      <w:proofErr w:type="spellEnd"/>
      <w:r>
        <w:rPr>
          <w:sz w:val="28"/>
          <w:szCs w:val="28"/>
        </w:rPr>
        <w:t xml:space="preserve"> «Хрестоматия гитариста».</w:t>
      </w: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sz w:val="36"/>
          <w:szCs w:val="36"/>
        </w:rPr>
      </w:pP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sz w:val="36"/>
          <w:szCs w:val="36"/>
        </w:rPr>
      </w:pPr>
      <w:r w:rsidRPr="00861745">
        <w:rPr>
          <w:sz w:val="36"/>
          <w:szCs w:val="36"/>
          <w:lang w:val="en-US"/>
        </w:rPr>
        <w:t>VI</w:t>
      </w:r>
      <w:r w:rsidRPr="00861745">
        <w:rPr>
          <w:sz w:val="36"/>
          <w:szCs w:val="36"/>
        </w:rPr>
        <w:t>.СПИСОК ЛИТЕРАТУРЫ</w:t>
      </w: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sz w:val="36"/>
          <w:szCs w:val="36"/>
        </w:rPr>
      </w:pP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НОРМАТИВНАЯ ЛИТЕРАТУРА</w:t>
      </w: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b w:val="0"/>
          <w:sz w:val="28"/>
          <w:szCs w:val="28"/>
        </w:rPr>
      </w:pPr>
    </w:p>
    <w:p w:rsidR="005C70B4" w:rsidRPr="000D6DE8" w:rsidRDefault="005C70B4" w:rsidP="00653295">
      <w:pPr>
        <w:pStyle w:val="10"/>
        <w:keepNext/>
        <w:keepLines/>
        <w:numPr>
          <w:ilvl w:val="0"/>
          <w:numId w:val="24"/>
        </w:numPr>
        <w:shd w:val="clear" w:color="auto" w:fill="auto"/>
        <w:spacing w:after="0" w:line="276" w:lineRule="auto"/>
        <w:ind w:right="30"/>
        <w:rPr>
          <w:b w:val="0"/>
          <w:spacing w:val="0"/>
          <w:sz w:val="28"/>
          <w:szCs w:val="28"/>
        </w:rPr>
      </w:pPr>
      <w:proofErr w:type="spellStart"/>
      <w:r w:rsidRPr="000D6DE8">
        <w:rPr>
          <w:b w:val="0"/>
          <w:spacing w:val="0"/>
          <w:sz w:val="28"/>
          <w:szCs w:val="28"/>
        </w:rPr>
        <w:t>А.О.Аракелова</w:t>
      </w:r>
      <w:proofErr w:type="spellEnd"/>
      <w:r w:rsidR="006B37D8">
        <w:rPr>
          <w:b w:val="0"/>
          <w:spacing w:val="0"/>
          <w:sz w:val="28"/>
          <w:szCs w:val="28"/>
        </w:rPr>
        <w:t xml:space="preserve"> </w:t>
      </w:r>
      <w:r>
        <w:rPr>
          <w:b w:val="0"/>
          <w:spacing w:val="0"/>
          <w:sz w:val="28"/>
          <w:szCs w:val="28"/>
        </w:rPr>
        <w:t>«</w:t>
      </w:r>
      <w:r w:rsidRPr="000D6DE8">
        <w:rPr>
          <w:b w:val="0"/>
          <w:spacing w:val="0"/>
          <w:sz w:val="28"/>
          <w:szCs w:val="28"/>
        </w:rPr>
        <w:t>Сборник материалов для детских школ искусств</w:t>
      </w:r>
      <w:r>
        <w:rPr>
          <w:b w:val="0"/>
          <w:spacing w:val="0"/>
          <w:sz w:val="28"/>
          <w:szCs w:val="28"/>
        </w:rPr>
        <w:t>»</w:t>
      </w:r>
      <w:r w:rsidRPr="000D6DE8">
        <w:rPr>
          <w:b w:val="0"/>
          <w:spacing w:val="0"/>
          <w:sz w:val="28"/>
          <w:szCs w:val="28"/>
        </w:rPr>
        <w:t>, М. 2012 г.</w:t>
      </w:r>
    </w:p>
    <w:p w:rsidR="005C70B4" w:rsidRPr="000D6DE8" w:rsidRDefault="005C70B4" w:rsidP="00653295">
      <w:pPr>
        <w:pStyle w:val="10"/>
        <w:keepNext/>
        <w:keepLines/>
        <w:numPr>
          <w:ilvl w:val="0"/>
          <w:numId w:val="24"/>
        </w:numPr>
        <w:shd w:val="clear" w:color="auto" w:fill="auto"/>
        <w:spacing w:after="0" w:line="276" w:lineRule="auto"/>
        <w:ind w:right="30"/>
        <w:rPr>
          <w:b w:val="0"/>
          <w:spacing w:val="0"/>
          <w:sz w:val="28"/>
          <w:szCs w:val="28"/>
        </w:rPr>
      </w:pPr>
      <w:r w:rsidRPr="000D6DE8">
        <w:rPr>
          <w:b w:val="0"/>
          <w:spacing w:val="0"/>
          <w:sz w:val="28"/>
          <w:szCs w:val="28"/>
        </w:rPr>
        <w:t xml:space="preserve">Типовая программа по </w:t>
      </w:r>
      <w:r w:rsidR="00587C3E">
        <w:rPr>
          <w:b w:val="0"/>
          <w:spacing w:val="0"/>
          <w:sz w:val="28"/>
          <w:szCs w:val="28"/>
        </w:rPr>
        <w:t xml:space="preserve">гитаре </w:t>
      </w:r>
      <w:r w:rsidRPr="000D6DE8">
        <w:rPr>
          <w:b w:val="0"/>
          <w:spacing w:val="0"/>
          <w:sz w:val="28"/>
          <w:szCs w:val="28"/>
        </w:rPr>
        <w:t>для ДМШ и ДШИ, М. 19</w:t>
      </w:r>
      <w:r>
        <w:rPr>
          <w:b w:val="0"/>
          <w:spacing w:val="0"/>
          <w:sz w:val="28"/>
          <w:szCs w:val="28"/>
        </w:rPr>
        <w:t>91г.</w:t>
      </w:r>
    </w:p>
    <w:p w:rsidR="005C70B4" w:rsidRPr="000D6DE8" w:rsidRDefault="005C70B4" w:rsidP="00653295">
      <w:pPr>
        <w:pStyle w:val="10"/>
        <w:keepNext/>
        <w:keepLines/>
        <w:numPr>
          <w:ilvl w:val="0"/>
          <w:numId w:val="24"/>
        </w:numPr>
        <w:shd w:val="clear" w:color="auto" w:fill="auto"/>
        <w:spacing w:after="0" w:line="276" w:lineRule="auto"/>
        <w:ind w:right="30"/>
        <w:rPr>
          <w:b w:val="0"/>
          <w:sz w:val="28"/>
          <w:szCs w:val="28"/>
        </w:rPr>
      </w:pPr>
      <w:r w:rsidRPr="000D6DE8">
        <w:rPr>
          <w:b w:val="0"/>
          <w:spacing w:val="0"/>
          <w:sz w:val="28"/>
          <w:szCs w:val="28"/>
        </w:rPr>
        <w:t>Учебные планы</w:t>
      </w:r>
      <w:r>
        <w:rPr>
          <w:b w:val="0"/>
          <w:sz w:val="28"/>
          <w:szCs w:val="28"/>
        </w:rPr>
        <w:t>.</w:t>
      </w:r>
    </w:p>
    <w:p w:rsidR="005C70B4" w:rsidRDefault="005C70B4" w:rsidP="00653295">
      <w:pPr>
        <w:pStyle w:val="10"/>
        <w:keepNext/>
        <w:keepLines/>
        <w:shd w:val="clear" w:color="auto" w:fill="auto"/>
        <w:spacing w:after="0" w:line="276" w:lineRule="auto"/>
        <w:ind w:right="30" w:firstLine="851"/>
        <w:rPr>
          <w:sz w:val="28"/>
          <w:szCs w:val="28"/>
        </w:rPr>
      </w:pPr>
    </w:p>
    <w:p w:rsidR="005F0853" w:rsidRPr="008E604F" w:rsidRDefault="005C70B4" w:rsidP="008E604F">
      <w:pPr>
        <w:pStyle w:val="10"/>
        <w:keepNext/>
        <w:keepLines/>
        <w:shd w:val="clear" w:color="auto" w:fill="auto"/>
        <w:spacing w:after="0" w:line="276" w:lineRule="auto"/>
        <w:ind w:right="30" w:firstLine="851"/>
        <w:rPr>
          <w:b w:val="0"/>
          <w:sz w:val="28"/>
          <w:szCs w:val="28"/>
        </w:rPr>
      </w:pPr>
      <w:r w:rsidRPr="000D6DE8">
        <w:rPr>
          <w:b w:val="0"/>
          <w:sz w:val="28"/>
          <w:szCs w:val="28"/>
        </w:rPr>
        <w:t>СПЕЦИАЛЬНАЯ ЛИТЕРАТУРА</w:t>
      </w:r>
    </w:p>
    <w:p w:rsidR="005F0853" w:rsidRPr="005F0853" w:rsidRDefault="005F0853" w:rsidP="0065329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5F0853" w:rsidRPr="005F0853" w:rsidRDefault="005F0853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F0853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5F0853">
        <w:rPr>
          <w:rFonts w:ascii="Times New Roman" w:hAnsi="Times New Roman"/>
          <w:sz w:val="28"/>
          <w:szCs w:val="28"/>
        </w:rPr>
        <w:t>Агафошин</w:t>
      </w:r>
      <w:proofErr w:type="spellEnd"/>
      <w:r w:rsidRPr="005F0853">
        <w:rPr>
          <w:rFonts w:ascii="Times New Roman" w:hAnsi="Times New Roman"/>
          <w:sz w:val="28"/>
          <w:szCs w:val="28"/>
        </w:rPr>
        <w:t xml:space="preserve"> П.С. Школа игры на шестиструнной гитаре.- М., 1934,</w:t>
      </w:r>
    </w:p>
    <w:p w:rsidR="005F0853" w:rsidRPr="005F0853" w:rsidRDefault="005F0853" w:rsidP="00653295">
      <w:pPr>
        <w:pStyle w:val="af2"/>
        <w:autoSpaceDE w:val="0"/>
        <w:autoSpaceDN w:val="0"/>
        <w:adjustRightInd w:val="0"/>
        <w:ind w:left="927"/>
        <w:rPr>
          <w:rFonts w:ascii="Times New Roman" w:hAnsi="Times New Roman"/>
          <w:sz w:val="28"/>
          <w:szCs w:val="28"/>
        </w:rPr>
      </w:pPr>
      <w:r w:rsidRPr="005F0853">
        <w:rPr>
          <w:rFonts w:ascii="Times New Roman" w:hAnsi="Times New Roman"/>
          <w:sz w:val="28"/>
          <w:szCs w:val="28"/>
        </w:rPr>
        <w:t>1938, 1983, 1985</w:t>
      </w:r>
    </w:p>
    <w:p w:rsidR="005F0853" w:rsidRPr="005F0853" w:rsidRDefault="005F0853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F0853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5F0853">
        <w:rPr>
          <w:rFonts w:ascii="Times New Roman" w:hAnsi="Times New Roman"/>
          <w:sz w:val="28"/>
          <w:szCs w:val="28"/>
        </w:rPr>
        <w:t>Гитман</w:t>
      </w:r>
      <w:proofErr w:type="spellEnd"/>
      <w:r w:rsidRPr="005F0853">
        <w:rPr>
          <w:rFonts w:ascii="Times New Roman" w:hAnsi="Times New Roman"/>
          <w:sz w:val="28"/>
          <w:szCs w:val="28"/>
        </w:rPr>
        <w:t xml:space="preserve"> А. </w:t>
      </w:r>
      <w:proofErr w:type="spellStart"/>
      <w:r w:rsidRPr="005F0853">
        <w:rPr>
          <w:rFonts w:ascii="Times New Roman" w:hAnsi="Times New Roman"/>
          <w:sz w:val="28"/>
          <w:szCs w:val="28"/>
        </w:rPr>
        <w:t>Донотный</w:t>
      </w:r>
      <w:proofErr w:type="spellEnd"/>
      <w:r w:rsidRPr="005F0853">
        <w:rPr>
          <w:rFonts w:ascii="Times New Roman" w:hAnsi="Times New Roman"/>
          <w:sz w:val="28"/>
          <w:szCs w:val="28"/>
        </w:rPr>
        <w:t xml:space="preserve"> период в начальном обучении гитаристов. - М.,</w:t>
      </w:r>
    </w:p>
    <w:p w:rsidR="005F0853" w:rsidRPr="005F0853" w:rsidRDefault="005F0853" w:rsidP="00653295">
      <w:pPr>
        <w:pStyle w:val="af2"/>
        <w:autoSpaceDE w:val="0"/>
        <w:autoSpaceDN w:val="0"/>
        <w:adjustRightInd w:val="0"/>
        <w:ind w:left="927"/>
        <w:rPr>
          <w:rFonts w:ascii="Times New Roman" w:hAnsi="Times New Roman"/>
          <w:sz w:val="28"/>
          <w:szCs w:val="28"/>
        </w:rPr>
      </w:pPr>
      <w:r w:rsidRPr="005F0853">
        <w:rPr>
          <w:rFonts w:ascii="Times New Roman" w:hAnsi="Times New Roman"/>
          <w:sz w:val="28"/>
          <w:szCs w:val="28"/>
        </w:rPr>
        <w:t>2003</w:t>
      </w:r>
    </w:p>
    <w:p w:rsidR="005F0853" w:rsidRPr="005F0853" w:rsidRDefault="005F0853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F0853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5F0853">
        <w:rPr>
          <w:rFonts w:ascii="Times New Roman" w:hAnsi="Times New Roman"/>
          <w:sz w:val="28"/>
          <w:szCs w:val="28"/>
        </w:rPr>
        <w:t>Гитман</w:t>
      </w:r>
      <w:proofErr w:type="spellEnd"/>
      <w:r w:rsidRPr="005F0853">
        <w:rPr>
          <w:rFonts w:ascii="Times New Roman" w:hAnsi="Times New Roman"/>
          <w:sz w:val="28"/>
          <w:szCs w:val="28"/>
        </w:rPr>
        <w:t xml:space="preserve"> А. Начальное обучение на шестиструнной гитаре. - М., 1995,</w:t>
      </w:r>
    </w:p>
    <w:p w:rsidR="005F0853" w:rsidRPr="005F0853" w:rsidRDefault="005F0853" w:rsidP="00653295">
      <w:pPr>
        <w:pStyle w:val="af2"/>
        <w:autoSpaceDE w:val="0"/>
        <w:autoSpaceDN w:val="0"/>
        <w:adjustRightInd w:val="0"/>
        <w:ind w:left="927"/>
        <w:rPr>
          <w:rFonts w:ascii="Times New Roman" w:hAnsi="Times New Roman"/>
          <w:sz w:val="28"/>
          <w:szCs w:val="28"/>
        </w:rPr>
      </w:pPr>
      <w:r w:rsidRPr="005F0853">
        <w:rPr>
          <w:rFonts w:ascii="Times New Roman" w:hAnsi="Times New Roman"/>
          <w:sz w:val="28"/>
          <w:szCs w:val="28"/>
        </w:rPr>
        <w:t>1999, 2002</w:t>
      </w:r>
    </w:p>
    <w:p w:rsidR="005F0853" w:rsidRPr="005F0853" w:rsidRDefault="005F0853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F0853">
        <w:rPr>
          <w:rFonts w:ascii="Times New Roman" w:hAnsi="Times New Roman"/>
          <w:sz w:val="28"/>
          <w:szCs w:val="28"/>
        </w:rPr>
        <w:t>4. Иванов-Крамской А. Школа игры на шестиструнной гитаре.- М.,</w:t>
      </w:r>
    </w:p>
    <w:p w:rsidR="005F0853" w:rsidRPr="005F0853" w:rsidRDefault="005F0853" w:rsidP="00653295">
      <w:pPr>
        <w:pStyle w:val="af2"/>
        <w:autoSpaceDE w:val="0"/>
        <w:autoSpaceDN w:val="0"/>
        <w:adjustRightInd w:val="0"/>
        <w:ind w:left="927"/>
        <w:rPr>
          <w:rFonts w:ascii="Times New Roman" w:hAnsi="Times New Roman"/>
          <w:sz w:val="28"/>
          <w:szCs w:val="28"/>
        </w:rPr>
      </w:pPr>
      <w:r w:rsidRPr="005F0853">
        <w:rPr>
          <w:rFonts w:ascii="Times New Roman" w:hAnsi="Times New Roman"/>
          <w:sz w:val="28"/>
          <w:szCs w:val="28"/>
        </w:rPr>
        <w:t>1970-2009</w:t>
      </w:r>
    </w:p>
    <w:p w:rsidR="005F0853" w:rsidRDefault="005F0853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F0853">
        <w:rPr>
          <w:rFonts w:ascii="Times New Roman" w:hAnsi="Times New Roman"/>
          <w:sz w:val="28"/>
          <w:szCs w:val="28"/>
        </w:rPr>
        <w:t xml:space="preserve">5. </w:t>
      </w:r>
      <w:proofErr w:type="spellStart"/>
      <w:r w:rsidRPr="005F0853">
        <w:rPr>
          <w:rFonts w:ascii="Times New Roman" w:hAnsi="Times New Roman"/>
          <w:sz w:val="28"/>
          <w:szCs w:val="28"/>
        </w:rPr>
        <w:t>Каркасси</w:t>
      </w:r>
      <w:proofErr w:type="spellEnd"/>
      <w:r w:rsidRPr="005F0853">
        <w:rPr>
          <w:rFonts w:ascii="Times New Roman" w:hAnsi="Times New Roman"/>
          <w:sz w:val="28"/>
          <w:szCs w:val="28"/>
        </w:rPr>
        <w:t xml:space="preserve"> М. Школа игры на шестиструнной гитаре. - М., 1964-2009</w:t>
      </w:r>
    </w:p>
    <w:p w:rsidR="005F0853" w:rsidRPr="005F0853" w:rsidRDefault="005F0853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F0853" w:rsidRDefault="005F0853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F0853">
        <w:rPr>
          <w:rFonts w:ascii="Times New Roman" w:hAnsi="Times New Roman"/>
          <w:sz w:val="28"/>
          <w:szCs w:val="28"/>
        </w:rPr>
        <w:t>6. Кирьянов Н. Искусство игры на шестиструнной гитаре. - М., 1991</w:t>
      </w:r>
    </w:p>
    <w:p w:rsidR="00653295" w:rsidRPr="005F0853" w:rsidRDefault="00653295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F0853" w:rsidRDefault="005F0853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F0853"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Pr="005F0853">
        <w:rPr>
          <w:rFonts w:ascii="Times New Roman" w:hAnsi="Times New Roman"/>
          <w:sz w:val="28"/>
          <w:szCs w:val="28"/>
        </w:rPr>
        <w:t>Пухоль</w:t>
      </w:r>
      <w:proofErr w:type="spellEnd"/>
      <w:r w:rsidRPr="005F0853">
        <w:rPr>
          <w:rFonts w:ascii="Times New Roman" w:hAnsi="Times New Roman"/>
          <w:sz w:val="28"/>
          <w:szCs w:val="28"/>
        </w:rPr>
        <w:t xml:space="preserve"> Э. Школа игры на шестиструнной гитаре. - М., 1977-2009</w:t>
      </w:r>
    </w:p>
    <w:p w:rsidR="00653295" w:rsidRDefault="00653295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F0853" w:rsidRDefault="00EE5EBD" w:rsidP="00653295">
      <w:pPr>
        <w:pStyle w:val="10"/>
        <w:keepNext/>
        <w:keepLines/>
        <w:shd w:val="clear" w:color="auto" w:fill="auto"/>
        <w:spacing w:after="0" w:line="276" w:lineRule="auto"/>
        <w:ind w:right="30" w:firstLine="0"/>
        <w:rPr>
          <w:b w:val="0"/>
          <w:sz w:val="28"/>
          <w:szCs w:val="28"/>
        </w:rPr>
      </w:pPr>
      <w:r w:rsidRPr="00653295">
        <w:rPr>
          <w:b w:val="0"/>
          <w:sz w:val="28"/>
          <w:szCs w:val="28"/>
        </w:rPr>
        <w:t>8.</w:t>
      </w:r>
      <w:r w:rsidR="005F0853" w:rsidRPr="00653295">
        <w:rPr>
          <w:b w:val="0"/>
          <w:sz w:val="28"/>
          <w:szCs w:val="28"/>
        </w:rPr>
        <w:t>Гитман А. Гитара и музыкальная грамота. - М., 2002</w:t>
      </w:r>
    </w:p>
    <w:p w:rsidR="00653295" w:rsidRPr="00653295" w:rsidRDefault="00653295" w:rsidP="00653295">
      <w:pPr>
        <w:pStyle w:val="10"/>
        <w:keepNext/>
        <w:keepLines/>
        <w:shd w:val="clear" w:color="auto" w:fill="auto"/>
        <w:spacing w:after="0" w:line="276" w:lineRule="auto"/>
        <w:ind w:right="30" w:firstLine="0"/>
        <w:rPr>
          <w:b w:val="0"/>
          <w:sz w:val="28"/>
          <w:szCs w:val="28"/>
        </w:rPr>
      </w:pPr>
    </w:p>
    <w:p w:rsidR="005F0853" w:rsidRPr="00EE5EBD" w:rsidRDefault="00EE5EBD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5F0853" w:rsidRPr="00EE5EBD">
        <w:rPr>
          <w:rFonts w:ascii="Times New Roman" w:hAnsi="Times New Roman"/>
          <w:sz w:val="28"/>
          <w:szCs w:val="28"/>
        </w:rPr>
        <w:t xml:space="preserve">Домогацкий В. Семь ступеней мастерства: вопросы </w:t>
      </w:r>
      <w:proofErr w:type="gramStart"/>
      <w:r w:rsidR="005F0853" w:rsidRPr="00EE5EBD">
        <w:rPr>
          <w:rFonts w:ascii="Times New Roman" w:hAnsi="Times New Roman"/>
          <w:sz w:val="28"/>
          <w:szCs w:val="28"/>
        </w:rPr>
        <w:t>гитарной</w:t>
      </w:r>
      <w:proofErr w:type="gramEnd"/>
    </w:p>
    <w:p w:rsidR="005F0853" w:rsidRPr="005F0853" w:rsidRDefault="005F0853" w:rsidP="00653295">
      <w:pPr>
        <w:pStyle w:val="af2"/>
        <w:autoSpaceDE w:val="0"/>
        <w:autoSpaceDN w:val="0"/>
        <w:adjustRightInd w:val="0"/>
        <w:ind w:left="927"/>
        <w:rPr>
          <w:rFonts w:ascii="Times New Roman" w:hAnsi="Times New Roman"/>
          <w:sz w:val="28"/>
          <w:szCs w:val="28"/>
        </w:rPr>
      </w:pPr>
      <w:r w:rsidRPr="005F0853">
        <w:rPr>
          <w:rFonts w:ascii="Times New Roman" w:hAnsi="Times New Roman"/>
          <w:sz w:val="28"/>
          <w:szCs w:val="28"/>
        </w:rPr>
        <w:t>техники. М., Классика-</w:t>
      </w:r>
      <w:proofErr w:type="gramStart"/>
      <w:r w:rsidRPr="005F0853">
        <w:rPr>
          <w:rFonts w:ascii="Times New Roman" w:hAnsi="Times New Roman"/>
          <w:sz w:val="28"/>
          <w:szCs w:val="28"/>
        </w:rPr>
        <w:t>XXI</w:t>
      </w:r>
      <w:proofErr w:type="gramEnd"/>
      <w:r w:rsidRPr="005F0853">
        <w:rPr>
          <w:rFonts w:ascii="Times New Roman" w:hAnsi="Times New Roman"/>
          <w:sz w:val="28"/>
          <w:szCs w:val="28"/>
        </w:rPr>
        <w:t>, 2004</w:t>
      </w:r>
    </w:p>
    <w:p w:rsidR="005F0853" w:rsidRDefault="00EE5EBD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5F0853" w:rsidRPr="00EE5EBD">
        <w:rPr>
          <w:rFonts w:ascii="Times New Roman" w:hAnsi="Times New Roman"/>
          <w:sz w:val="28"/>
          <w:szCs w:val="28"/>
        </w:rPr>
        <w:t xml:space="preserve"> Как научить играть на гитаре. Сост. </w:t>
      </w:r>
      <w:proofErr w:type="spellStart"/>
      <w:r w:rsidR="005F0853" w:rsidRPr="00EE5EBD">
        <w:rPr>
          <w:rFonts w:ascii="Times New Roman" w:hAnsi="Times New Roman"/>
          <w:sz w:val="28"/>
          <w:szCs w:val="28"/>
        </w:rPr>
        <w:t>В.Кузнецов</w:t>
      </w:r>
      <w:proofErr w:type="spellEnd"/>
      <w:r w:rsidR="005F0853" w:rsidRPr="00EE5EBD">
        <w:rPr>
          <w:rFonts w:ascii="Times New Roman" w:hAnsi="Times New Roman"/>
          <w:sz w:val="28"/>
          <w:szCs w:val="28"/>
        </w:rPr>
        <w:t>. - М., 2006, 2010</w:t>
      </w:r>
    </w:p>
    <w:p w:rsidR="00653295" w:rsidRPr="00EE5EBD" w:rsidRDefault="00653295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F0853" w:rsidRPr="00EE5EBD" w:rsidRDefault="00EE5EBD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5F0853" w:rsidRPr="00EE5EBD">
        <w:rPr>
          <w:rFonts w:ascii="Times New Roman" w:hAnsi="Times New Roman"/>
          <w:sz w:val="28"/>
          <w:szCs w:val="28"/>
        </w:rPr>
        <w:t>. Михайленко М. Методика преподавания на шестиструнной гитаре.</w:t>
      </w:r>
    </w:p>
    <w:p w:rsidR="005F0853" w:rsidRPr="00EE5EBD" w:rsidRDefault="005F0853" w:rsidP="006532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E5EBD">
        <w:rPr>
          <w:rFonts w:ascii="Times New Roman" w:hAnsi="Times New Roman"/>
          <w:sz w:val="28"/>
          <w:szCs w:val="28"/>
        </w:rPr>
        <w:t>Киев, 2003</w:t>
      </w:r>
    </w:p>
    <w:sectPr w:rsidR="005F0853" w:rsidRPr="00EE5EBD" w:rsidSect="0079098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5DD" w:rsidRDefault="000005DD" w:rsidP="006C6488">
      <w:r>
        <w:separator/>
      </w:r>
    </w:p>
  </w:endnote>
  <w:endnote w:type="continuationSeparator" w:id="0">
    <w:p w:rsidR="000005DD" w:rsidRDefault="000005DD" w:rsidP="006C6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695109951"/>
      <w:docPartObj>
        <w:docPartGallery w:val="Page Numbers (Bottom of Page)"/>
        <w:docPartUnique/>
      </w:docPartObj>
    </w:sdtPr>
    <w:sdtEndPr/>
    <w:sdtContent>
      <w:p w:rsidR="006C6488" w:rsidRDefault="00FF37FD">
        <w:pPr>
          <w:pStyle w:val="ad"/>
          <w:jc w:val="right"/>
        </w:pPr>
        <w:r>
          <w:fldChar w:fldCharType="begin"/>
        </w:r>
        <w:r w:rsidR="006C6488">
          <w:instrText>PAGE   \* MERGEFORMAT</w:instrText>
        </w:r>
        <w:r>
          <w:fldChar w:fldCharType="separate"/>
        </w:r>
        <w:r w:rsidR="0006357B">
          <w:rPr>
            <w:noProof/>
          </w:rPr>
          <w:t>2</w:t>
        </w:r>
        <w:r>
          <w:fldChar w:fldCharType="end"/>
        </w:r>
      </w:p>
    </w:sdtContent>
  </w:sdt>
  <w:p w:rsidR="006C6488" w:rsidRDefault="006C648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5DD" w:rsidRDefault="000005DD" w:rsidP="006C6488">
      <w:r>
        <w:separator/>
      </w:r>
    </w:p>
  </w:footnote>
  <w:footnote w:type="continuationSeparator" w:id="0">
    <w:p w:rsidR="000005DD" w:rsidRDefault="000005DD" w:rsidP="006C6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5E8EE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5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5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5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5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00000006"/>
    <w:lvl w:ilvl="0">
      <w:start w:val="2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09"/>
    <w:multiLevelType w:val="multilevel"/>
    <w:tmpl w:val="00000008"/>
    <w:lvl w:ilvl="0">
      <w:start w:val="2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>
    <w:nsid w:val="0000000B"/>
    <w:multiLevelType w:val="multilevel"/>
    <w:tmpl w:val="0000000A"/>
    <w:lvl w:ilvl="0">
      <w:start w:val="2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8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>
    <w:nsid w:val="02E77DE4"/>
    <w:multiLevelType w:val="hybridMultilevel"/>
    <w:tmpl w:val="B49073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3446BD2"/>
    <w:multiLevelType w:val="multilevel"/>
    <w:tmpl w:val="1C740962"/>
    <w:lvl w:ilvl="0">
      <w:start w:val="3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4"/>
      <w:numFmt w:val="decimal"/>
      <w:lvlText w:val="%1-%2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06F774A5"/>
    <w:multiLevelType w:val="hybridMultilevel"/>
    <w:tmpl w:val="444EF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7E07A8"/>
    <w:multiLevelType w:val="multilevel"/>
    <w:tmpl w:val="AADEACB8"/>
    <w:lvl w:ilvl="0">
      <w:start w:val="4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11">
    <w:nsid w:val="11E9487F"/>
    <w:multiLevelType w:val="hybridMultilevel"/>
    <w:tmpl w:val="5D32A3E2"/>
    <w:lvl w:ilvl="0" w:tplc="153E3B90">
      <w:start w:val="4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1D1E2EBF"/>
    <w:multiLevelType w:val="hybridMultilevel"/>
    <w:tmpl w:val="3F38AF34"/>
    <w:lvl w:ilvl="0" w:tplc="34F404B8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23FC2E5E"/>
    <w:multiLevelType w:val="hybridMultilevel"/>
    <w:tmpl w:val="0466FC08"/>
    <w:lvl w:ilvl="0" w:tplc="53F69C70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4">
    <w:nsid w:val="26925F48"/>
    <w:multiLevelType w:val="hybridMultilevel"/>
    <w:tmpl w:val="9514CB4E"/>
    <w:lvl w:ilvl="0" w:tplc="A50E8248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269604BA"/>
    <w:multiLevelType w:val="hybridMultilevel"/>
    <w:tmpl w:val="9702BB44"/>
    <w:lvl w:ilvl="0" w:tplc="BF1E9AD8">
      <w:start w:val="3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7C0F67"/>
    <w:multiLevelType w:val="hybridMultilevel"/>
    <w:tmpl w:val="CE6C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0369C9"/>
    <w:multiLevelType w:val="hybridMultilevel"/>
    <w:tmpl w:val="06EE18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D92600"/>
    <w:multiLevelType w:val="hybridMultilevel"/>
    <w:tmpl w:val="BE36D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5C7E18">
      <w:start w:val="1"/>
      <w:numFmt w:val="bullet"/>
      <w:lvlText w:val=""/>
      <w:lvlJc w:val="left"/>
      <w:pPr>
        <w:tabs>
          <w:tab w:val="num" w:pos="964"/>
        </w:tabs>
        <w:ind w:left="964" w:hanging="96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35720B"/>
    <w:multiLevelType w:val="hybridMultilevel"/>
    <w:tmpl w:val="A28A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8E354E0"/>
    <w:multiLevelType w:val="hybridMultilevel"/>
    <w:tmpl w:val="CE6C7BA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06C36"/>
    <w:multiLevelType w:val="hybridMultilevel"/>
    <w:tmpl w:val="20CC80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FE2FF2"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F01386"/>
    <w:multiLevelType w:val="hybridMultilevel"/>
    <w:tmpl w:val="1B644B2C"/>
    <w:lvl w:ilvl="0" w:tplc="E28E07CA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6BFE3410"/>
    <w:multiLevelType w:val="multilevel"/>
    <w:tmpl w:val="F71456A0"/>
    <w:lvl w:ilvl="0">
      <w:start w:val="2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3"/>
      <w:numFmt w:val="decimal"/>
      <w:lvlText w:val="%1-%2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24">
    <w:nsid w:val="6DE374D4"/>
    <w:multiLevelType w:val="hybridMultilevel"/>
    <w:tmpl w:val="ADAE8096"/>
    <w:lvl w:ilvl="0" w:tplc="4030E0FC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5">
    <w:nsid w:val="7198174D"/>
    <w:multiLevelType w:val="hybridMultilevel"/>
    <w:tmpl w:val="041AC84C"/>
    <w:lvl w:ilvl="0" w:tplc="ACC0EEDC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6">
    <w:nsid w:val="76660030"/>
    <w:multiLevelType w:val="hybridMultilevel"/>
    <w:tmpl w:val="CF5E08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4411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B5671E"/>
    <w:multiLevelType w:val="hybridMultilevel"/>
    <w:tmpl w:val="6E0C2016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8">
    <w:nsid w:val="7E612D18"/>
    <w:multiLevelType w:val="hybridMultilevel"/>
    <w:tmpl w:val="94EEE1C4"/>
    <w:lvl w:ilvl="0" w:tplc="EC3416BC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8"/>
  </w:num>
  <w:num w:numId="9">
    <w:abstractNumId w:val="10"/>
  </w:num>
  <w:num w:numId="10">
    <w:abstractNumId w:val="24"/>
  </w:num>
  <w:num w:numId="11">
    <w:abstractNumId w:val="14"/>
  </w:num>
  <w:num w:numId="12">
    <w:abstractNumId w:val="23"/>
  </w:num>
  <w:num w:numId="13">
    <w:abstractNumId w:val="18"/>
  </w:num>
  <w:num w:numId="14">
    <w:abstractNumId w:val="26"/>
  </w:num>
  <w:num w:numId="15">
    <w:abstractNumId w:val="21"/>
  </w:num>
  <w:num w:numId="16">
    <w:abstractNumId w:val="27"/>
  </w:num>
  <w:num w:numId="17">
    <w:abstractNumId w:val="8"/>
  </w:num>
  <w:num w:numId="18">
    <w:abstractNumId w:val="10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9"/>
  </w:num>
  <w:num w:numId="21">
    <w:abstractNumId w:val="12"/>
  </w:num>
  <w:num w:numId="22">
    <w:abstractNumId w:val="13"/>
  </w:num>
  <w:num w:numId="23">
    <w:abstractNumId w:val="22"/>
  </w:num>
  <w:num w:numId="24">
    <w:abstractNumId w:val="7"/>
  </w:num>
  <w:num w:numId="25">
    <w:abstractNumId w:val="9"/>
  </w:num>
  <w:num w:numId="26">
    <w:abstractNumId w:val="20"/>
  </w:num>
  <w:num w:numId="27">
    <w:abstractNumId w:val="16"/>
  </w:num>
  <w:num w:numId="28">
    <w:abstractNumId w:val="25"/>
  </w:num>
  <w:num w:numId="29">
    <w:abstractNumId w:val="15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70B4"/>
    <w:rsid w:val="000005DD"/>
    <w:rsid w:val="00017541"/>
    <w:rsid w:val="00022F75"/>
    <w:rsid w:val="00042144"/>
    <w:rsid w:val="0006357B"/>
    <w:rsid w:val="00094ACE"/>
    <w:rsid w:val="000B2866"/>
    <w:rsid w:val="00164758"/>
    <w:rsid w:val="0018064C"/>
    <w:rsid w:val="00184A27"/>
    <w:rsid w:val="0020723A"/>
    <w:rsid w:val="00220A13"/>
    <w:rsid w:val="00261114"/>
    <w:rsid w:val="00297844"/>
    <w:rsid w:val="002A11D7"/>
    <w:rsid w:val="003821FC"/>
    <w:rsid w:val="00391370"/>
    <w:rsid w:val="003C3C22"/>
    <w:rsid w:val="00466707"/>
    <w:rsid w:val="004A5B2A"/>
    <w:rsid w:val="00510B58"/>
    <w:rsid w:val="005347C0"/>
    <w:rsid w:val="00587C3E"/>
    <w:rsid w:val="005C70B4"/>
    <w:rsid w:val="005F0853"/>
    <w:rsid w:val="00653295"/>
    <w:rsid w:val="00656FEA"/>
    <w:rsid w:val="006A41D1"/>
    <w:rsid w:val="006B37D8"/>
    <w:rsid w:val="006C6488"/>
    <w:rsid w:val="00713509"/>
    <w:rsid w:val="00783D52"/>
    <w:rsid w:val="0079098A"/>
    <w:rsid w:val="007D5603"/>
    <w:rsid w:val="00807BE1"/>
    <w:rsid w:val="00822727"/>
    <w:rsid w:val="00825BAE"/>
    <w:rsid w:val="00877BA1"/>
    <w:rsid w:val="008E5CEE"/>
    <w:rsid w:val="008E604F"/>
    <w:rsid w:val="00975B1F"/>
    <w:rsid w:val="009C38BA"/>
    <w:rsid w:val="00A07A94"/>
    <w:rsid w:val="00A575BC"/>
    <w:rsid w:val="00B42477"/>
    <w:rsid w:val="00B93F62"/>
    <w:rsid w:val="00B9602F"/>
    <w:rsid w:val="00BC1117"/>
    <w:rsid w:val="00BE4A6D"/>
    <w:rsid w:val="00C32C28"/>
    <w:rsid w:val="00DB1164"/>
    <w:rsid w:val="00E00D81"/>
    <w:rsid w:val="00EA5C82"/>
    <w:rsid w:val="00EC5C44"/>
    <w:rsid w:val="00EE45A2"/>
    <w:rsid w:val="00EE5EBD"/>
    <w:rsid w:val="00F00832"/>
    <w:rsid w:val="00F27262"/>
    <w:rsid w:val="00FF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0B4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5C44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C70B4"/>
    <w:rPr>
      <w:rFonts w:cs="Times New Roman"/>
      <w:color w:val="0066CC"/>
      <w:u w:val="single"/>
    </w:rPr>
  </w:style>
  <w:style w:type="character" w:customStyle="1" w:styleId="1">
    <w:name w:val="Заголовок №1_"/>
    <w:link w:val="10"/>
    <w:uiPriority w:val="99"/>
    <w:locked/>
    <w:rsid w:val="005C70B4"/>
    <w:rPr>
      <w:rFonts w:ascii="Times New Roman" w:hAnsi="Times New Roman"/>
      <w:b/>
      <w:spacing w:val="10"/>
      <w:sz w:val="25"/>
      <w:shd w:val="clear" w:color="auto" w:fill="FFFFFF"/>
    </w:rPr>
  </w:style>
  <w:style w:type="character" w:customStyle="1" w:styleId="100">
    <w:name w:val="Основной текст Знак10"/>
    <w:uiPriority w:val="99"/>
    <w:semiHidden/>
    <w:rsid w:val="005C70B4"/>
    <w:rPr>
      <w:color w:val="000000"/>
    </w:rPr>
  </w:style>
  <w:style w:type="character" w:customStyle="1" w:styleId="2">
    <w:name w:val="Основной текст (2)_"/>
    <w:link w:val="20"/>
    <w:uiPriority w:val="99"/>
    <w:locked/>
    <w:rsid w:val="005C70B4"/>
    <w:rPr>
      <w:rFonts w:ascii="Times New Roman" w:hAnsi="Times New Roman"/>
      <w:b/>
      <w:sz w:val="21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5C70B4"/>
    <w:rPr>
      <w:rFonts w:ascii="Times New Roman" w:hAnsi="Times New Roman"/>
      <w:color w:val="000000"/>
      <w:spacing w:val="-20"/>
      <w:sz w:val="21"/>
      <w:lang w:val="en-US" w:eastAsia="en-US"/>
    </w:rPr>
  </w:style>
  <w:style w:type="character" w:customStyle="1" w:styleId="31">
    <w:name w:val="Основной текст (3)_"/>
    <w:link w:val="32"/>
    <w:uiPriority w:val="99"/>
    <w:locked/>
    <w:rsid w:val="005C70B4"/>
    <w:rPr>
      <w:rFonts w:ascii="Times New Roman" w:hAnsi="Times New Roman"/>
      <w:b/>
      <w:spacing w:val="10"/>
      <w:sz w:val="25"/>
      <w:shd w:val="clear" w:color="auto" w:fill="FFFFFF"/>
    </w:rPr>
  </w:style>
  <w:style w:type="character" w:customStyle="1" w:styleId="12">
    <w:name w:val="Основной текст + 12"/>
    <w:aliases w:val="5 pt,Полужирный,Интервал 0 pt"/>
    <w:uiPriority w:val="99"/>
    <w:rsid w:val="005C70B4"/>
    <w:rPr>
      <w:rFonts w:ascii="Times New Roman" w:hAnsi="Times New Roman"/>
      <w:b/>
      <w:color w:val="000000"/>
      <w:spacing w:val="10"/>
      <w:sz w:val="25"/>
    </w:rPr>
  </w:style>
  <w:style w:type="paragraph" w:customStyle="1" w:styleId="10">
    <w:name w:val="Заголовок №1"/>
    <w:basedOn w:val="a"/>
    <w:link w:val="1"/>
    <w:uiPriority w:val="99"/>
    <w:rsid w:val="005C70B4"/>
    <w:pPr>
      <w:shd w:val="clear" w:color="auto" w:fill="FFFFFF"/>
      <w:spacing w:after="360" w:line="240" w:lineRule="atLeast"/>
      <w:ind w:hanging="1740"/>
      <w:outlineLvl w:val="0"/>
    </w:pPr>
    <w:rPr>
      <w:rFonts w:ascii="Times New Roman" w:eastAsiaTheme="minorHAnsi" w:hAnsi="Times New Roman" w:cstheme="minorBidi"/>
      <w:b/>
      <w:color w:val="auto"/>
      <w:spacing w:val="10"/>
      <w:sz w:val="25"/>
      <w:szCs w:val="22"/>
      <w:lang w:eastAsia="en-US"/>
    </w:rPr>
  </w:style>
  <w:style w:type="paragraph" w:styleId="a4">
    <w:name w:val="Body Text"/>
    <w:basedOn w:val="a"/>
    <w:link w:val="a5"/>
    <w:uiPriority w:val="99"/>
    <w:rsid w:val="005C70B4"/>
    <w:pPr>
      <w:shd w:val="clear" w:color="auto" w:fill="FFFFFF"/>
      <w:spacing w:before="360" w:after="660" w:line="278" w:lineRule="exact"/>
      <w:ind w:hanging="1740"/>
    </w:pPr>
    <w:rPr>
      <w:rFonts w:ascii="Times New Roman" w:hAnsi="Times New Roman" w:cs="Times New Roman"/>
      <w:color w:val="auto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rsid w:val="005C70B4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9">
    <w:name w:val="Основной текст Знак9"/>
    <w:uiPriority w:val="99"/>
    <w:semiHidden/>
    <w:rsid w:val="005C70B4"/>
    <w:rPr>
      <w:color w:val="000000"/>
    </w:rPr>
  </w:style>
  <w:style w:type="character" w:customStyle="1" w:styleId="8">
    <w:name w:val="Основной текст Знак8"/>
    <w:uiPriority w:val="99"/>
    <w:semiHidden/>
    <w:rsid w:val="005C70B4"/>
    <w:rPr>
      <w:color w:val="000000"/>
    </w:rPr>
  </w:style>
  <w:style w:type="character" w:customStyle="1" w:styleId="7">
    <w:name w:val="Основной текст Знак7"/>
    <w:uiPriority w:val="99"/>
    <w:semiHidden/>
    <w:rsid w:val="005C70B4"/>
    <w:rPr>
      <w:color w:val="000000"/>
    </w:rPr>
  </w:style>
  <w:style w:type="character" w:customStyle="1" w:styleId="6">
    <w:name w:val="Основной текст Знак6"/>
    <w:uiPriority w:val="99"/>
    <w:semiHidden/>
    <w:rsid w:val="005C70B4"/>
    <w:rPr>
      <w:color w:val="000000"/>
    </w:rPr>
  </w:style>
  <w:style w:type="character" w:customStyle="1" w:styleId="5">
    <w:name w:val="Основной текст Знак5"/>
    <w:uiPriority w:val="99"/>
    <w:semiHidden/>
    <w:rsid w:val="005C70B4"/>
    <w:rPr>
      <w:color w:val="000000"/>
    </w:rPr>
  </w:style>
  <w:style w:type="character" w:customStyle="1" w:styleId="4">
    <w:name w:val="Основной текст Знак4"/>
    <w:uiPriority w:val="99"/>
    <w:semiHidden/>
    <w:rsid w:val="005C70B4"/>
    <w:rPr>
      <w:color w:val="000000"/>
    </w:rPr>
  </w:style>
  <w:style w:type="character" w:customStyle="1" w:styleId="33">
    <w:name w:val="Основной текст Знак3"/>
    <w:uiPriority w:val="99"/>
    <w:semiHidden/>
    <w:rsid w:val="005C70B4"/>
    <w:rPr>
      <w:color w:val="000000"/>
    </w:rPr>
  </w:style>
  <w:style w:type="character" w:customStyle="1" w:styleId="21">
    <w:name w:val="Основной текст Знак2"/>
    <w:uiPriority w:val="99"/>
    <w:semiHidden/>
    <w:rsid w:val="005C70B4"/>
    <w:rPr>
      <w:color w:val="000000"/>
    </w:rPr>
  </w:style>
  <w:style w:type="paragraph" w:customStyle="1" w:styleId="20">
    <w:name w:val="Основной текст (2)"/>
    <w:basedOn w:val="a"/>
    <w:link w:val="2"/>
    <w:uiPriority w:val="99"/>
    <w:rsid w:val="005C70B4"/>
    <w:pPr>
      <w:shd w:val="clear" w:color="auto" w:fill="FFFFFF"/>
      <w:spacing w:before="480" w:after="660" w:line="240" w:lineRule="atLeast"/>
    </w:pPr>
    <w:rPr>
      <w:rFonts w:ascii="Times New Roman" w:eastAsiaTheme="minorHAnsi" w:hAnsi="Times New Roman" w:cstheme="minorBidi"/>
      <w:b/>
      <w:color w:val="auto"/>
      <w:sz w:val="21"/>
      <w:szCs w:val="22"/>
      <w:lang w:eastAsia="en-US"/>
    </w:rPr>
  </w:style>
  <w:style w:type="paragraph" w:customStyle="1" w:styleId="32">
    <w:name w:val="Основной текст (3)"/>
    <w:basedOn w:val="a"/>
    <w:link w:val="31"/>
    <w:uiPriority w:val="99"/>
    <w:rsid w:val="005C70B4"/>
    <w:pPr>
      <w:shd w:val="clear" w:color="auto" w:fill="FFFFFF"/>
      <w:spacing w:before="1020" w:after="900" w:line="240" w:lineRule="atLeast"/>
    </w:pPr>
    <w:rPr>
      <w:rFonts w:ascii="Times New Roman" w:eastAsiaTheme="minorHAnsi" w:hAnsi="Times New Roman" w:cstheme="minorBidi"/>
      <w:b/>
      <w:color w:val="auto"/>
      <w:spacing w:val="10"/>
      <w:sz w:val="25"/>
      <w:szCs w:val="22"/>
      <w:lang w:eastAsia="en-US"/>
    </w:rPr>
  </w:style>
  <w:style w:type="paragraph" w:styleId="a6">
    <w:name w:val="footnote text"/>
    <w:basedOn w:val="a"/>
    <w:link w:val="a7"/>
    <w:uiPriority w:val="99"/>
    <w:semiHidden/>
    <w:rsid w:val="005C70B4"/>
    <w:rPr>
      <w:rFonts w:ascii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C70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5C70B4"/>
    <w:rPr>
      <w:rFonts w:cs="Times New Roman"/>
      <w:vertAlign w:val="superscript"/>
    </w:rPr>
  </w:style>
  <w:style w:type="character" w:customStyle="1" w:styleId="7pt">
    <w:name w:val="Основной текст + Интервал 7 pt"/>
    <w:uiPriority w:val="99"/>
    <w:rsid w:val="005C70B4"/>
    <w:rPr>
      <w:rFonts w:ascii="Times New Roman" w:hAnsi="Times New Roman"/>
      <w:color w:val="000000"/>
      <w:spacing w:val="140"/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5C70B4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70B4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5C70B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C70B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f">
    <w:name w:val="Normal (Web)"/>
    <w:aliases w:val="Обычный (Web)"/>
    <w:basedOn w:val="a"/>
    <w:uiPriority w:val="99"/>
    <w:semiHidden/>
    <w:unhideWhenUsed/>
    <w:rsid w:val="005C70B4"/>
    <w:pPr>
      <w:overflowPunct w:val="0"/>
      <w:autoSpaceDE w:val="0"/>
      <w:autoSpaceDN w:val="0"/>
      <w:adjustRightInd w:val="0"/>
      <w:spacing w:before="100" w:after="100"/>
    </w:pPr>
    <w:rPr>
      <w:rFonts w:ascii="Times New Roman" w:hAnsi="Times New Roman" w:cs="Times New Roman"/>
      <w:color w:val="auto"/>
      <w:sz w:val="28"/>
      <w:szCs w:val="20"/>
      <w:lang w:val="en-US" w:eastAsia="en-US"/>
    </w:rPr>
  </w:style>
  <w:style w:type="character" w:customStyle="1" w:styleId="FontStyle16">
    <w:name w:val="Font Style16"/>
    <w:rsid w:val="005C70B4"/>
    <w:rPr>
      <w:rFonts w:ascii="Times New Roman" w:hAnsi="Times New Roman"/>
      <w:sz w:val="24"/>
    </w:rPr>
  </w:style>
  <w:style w:type="paragraph" w:customStyle="1" w:styleId="Style10">
    <w:name w:val="Style10"/>
    <w:basedOn w:val="a"/>
    <w:rsid w:val="005C70B4"/>
    <w:pPr>
      <w:widowControl w:val="0"/>
      <w:autoSpaceDE w:val="0"/>
      <w:autoSpaceDN w:val="0"/>
      <w:adjustRightInd w:val="0"/>
      <w:spacing w:line="243" w:lineRule="exact"/>
      <w:ind w:firstLine="576"/>
      <w:jc w:val="both"/>
    </w:pPr>
    <w:rPr>
      <w:rFonts w:ascii="Times New Roman" w:hAnsi="Times New Roman" w:cs="Times New Roman"/>
      <w:color w:val="auto"/>
    </w:rPr>
  </w:style>
  <w:style w:type="paragraph" w:customStyle="1" w:styleId="Style18">
    <w:name w:val="Style18"/>
    <w:basedOn w:val="a"/>
    <w:rsid w:val="005C70B4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</w:rPr>
  </w:style>
  <w:style w:type="character" w:customStyle="1" w:styleId="FontStyle36">
    <w:name w:val="Font Style36"/>
    <w:rsid w:val="005C70B4"/>
    <w:rPr>
      <w:rFonts w:ascii="Times New Roman" w:hAnsi="Times New Roman"/>
      <w:b/>
      <w:sz w:val="26"/>
    </w:rPr>
  </w:style>
  <w:style w:type="character" w:customStyle="1" w:styleId="FontStyle37">
    <w:name w:val="Font Style37"/>
    <w:rsid w:val="005C70B4"/>
    <w:rPr>
      <w:rFonts w:ascii="Times New Roman" w:hAnsi="Times New Roman"/>
      <w:spacing w:val="10"/>
      <w:sz w:val="18"/>
    </w:rPr>
  </w:style>
  <w:style w:type="paragraph" w:styleId="af0">
    <w:name w:val="Body Text Indent"/>
    <w:basedOn w:val="a"/>
    <w:link w:val="af1"/>
    <w:uiPriority w:val="99"/>
    <w:unhideWhenUsed/>
    <w:rsid w:val="005C70B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5C70B4"/>
    <w:pPr>
      <w:widowControl w:val="0"/>
      <w:autoSpaceDE w:val="0"/>
      <w:autoSpaceDN w:val="0"/>
      <w:adjustRightInd w:val="0"/>
      <w:spacing w:line="214" w:lineRule="exact"/>
    </w:pPr>
    <w:rPr>
      <w:rFonts w:ascii="Times New Roman" w:hAnsi="Times New Roman" w:cs="Times New Roman"/>
      <w:color w:val="auto"/>
    </w:rPr>
  </w:style>
  <w:style w:type="character" w:customStyle="1" w:styleId="FontStyle129">
    <w:name w:val="Font Style129"/>
    <w:uiPriority w:val="99"/>
    <w:rsid w:val="005C70B4"/>
    <w:rPr>
      <w:rFonts w:ascii="Times New Roman" w:hAnsi="Times New Roman"/>
      <w:sz w:val="20"/>
    </w:rPr>
  </w:style>
  <w:style w:type="paragraph" w:customStyle="1" w:styleId="Style7">
    <w:name w:val="Style7"/>
    <w:basedOn w:val="a"/>
    <w:rsid w:val="005C70B4"/>
    <w:pPr>
      <w:widowControl w:val="0"/>
      <w:autoSpaceDE w:val="0"/>
      <w:autoSpaceDN w:val="0"/>
      <w:adjustRightInd w:val="0"/>
      <w:spacing w:line="240" w:lineRule="exact"/>
      <w:ind w:firstLine="586"/>
      <w:jc w:val="both"/>
    </w:pPr>
    <w:rPr>
      <w:rFonts w:ascii="Bookman Old Style" w:hAnsi="Bookman Old Style" w:cs="Times New Roman"/>
      <w:color w:val="auto"/>
    </w:rPr>
  </w:style>
  <w:style w:type="paragraph" w:customStyle="1" w:styleId="Style27">
    <w:name w:val="Style27"/>
    <w:basedOn w:val="a"/>
    <w:rsid w:val="005C70B4"/>
    <w:pPr>
      <w:widowControl w:val="0"/>
      <w:autoSpaceDE w:val="0"/>
      <w:autoSpaceDN w:val="0"/>
      <w:adjustRightInd w:val="0"/>
      <w:spacing w:line="240" w:lineRule="exact"/>
      <w:ind w:hanging="528"/>
    </w:pPr>
    <w:rPr>
      <w:rFonts w:ascii="Bookman Old Style" w:hAnsi="Bookman Old Style" w:cs="Times New Roman"/>
      <w:color w:val="auto"/>
    </w:rPr>
  </w:style>
  <w:style w:type="character" w:customStyle="1" w:styleId="FontStyle43">
    <w:name w:val="Font Style43"/>
    <w:rsid w:val="005C70B4"/>
    <w:rPr>
      <w:rFonts w:ascii="Bookman Old Style" w:hAnsi="Bookman Old Style"/>
      <w:spacing w:val="20"/>
      <w:sz w:val="16"/>
    </w:rPr>
  </w:style>
  <w:style w:type="paragraph" w:styleId="af2">
    <w:name w:val="List Paragraph"/>
    <w:basedOn w:val="a"/>
    <w:uiPriority w:val="34"/>
    <w:qFormat/>
    <w:rsid w:val="005C70B4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table" w:styleId="af3">
    <w:name w:val="Table Grid"/>
    <w:basedOn w:val="a1"/>
    <w:uiPriority w:val="59"/>
    <w:rsid w:val="005C70B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next w:val="a4"/>
    <w:link w:val="af5"/>
    <w:uiPriority w:val="10"/>
    <w:rsid w:val="005C70B4"/>
    <w:pPr>
      <w:shd w:val="clear" w:color="auto" w:fill="FFFFFF"/>
      <w:ind w:left="110" w:right="-6"/>
      <w:jc w:val="center"/>
    </w:pPr>
    <w:rPr>
      <w:rFonts w:ascii="Times New Roman" w:hAnsi="Times New Roman" w:cs="Times New Roman"/>
      <w:b/>
      <w:bCs/>
      <w:spacing w:val="-9"/>
      <w:szCs w:val="18"/>
      <w:lang w:eastAsia="zh-CN"/>
    </w:rPr>
  </w:style>
  <w:style w:type="character" w:customStyle="1" w:styleId="af5">
    <w:name w:val="Название Знак"/>
    <w:basedOn w:val="a0"/>
    <w:link w:val="af4"/>
    <w:uiPriority w:val="10"/>
    <w:rsid w:val="005C70B4"/>
    <w:rPr>
      <w:rFonts w:ascii="Times New Roman" w:eastAsia="Times New Roman" w:hAnsi="Times New Roman" w:cs="Times New Roman"/>
      <w:b/>
      <w:bCs/>
      <w:color w:val="000000"/>
      <w:spacing w:val="-9"/>
      <w:sz w:val="24"/>
      <w:szCs w:val="18"/>
      <w:shd w:val="clear" w:color="auto" w:fill="FFFFFF"/>
      <w:lang w:eastAsia="zh-CN"/>
    </w:rPr>
  </w:style>
  <w:style w:type="paragraph" w:customStyle="1" w:styleId="11">
    <w:name w:val="Заголовок1"/>
    <w:basedOn w:val="a"/>
    <w:next w:val="a4"/>
    <w:rsid w:val="00F00832"/>
    <w:pPr>
      <w:shd w:val="clear" w:color="auto" w:fill="FFFFFF"/>
      <w:ind w:left="110" w:right="-6"/>
      <w:jc w:val="center"/>
    </w:pPr>
    <w:rPr>
      <w:rFonts w:ascii="Times New Roman" w:hAnsi="Times New Roman" w:cs="Times New Roman"/>
      <w:b/>
      <w:bCs/>
      <w:spacing w:val="-9"/>
      <w:szCs w:val="18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EC5C44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0B4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C70B4"/>
    <w:rPr>
      <w:rFonts w:cs="Times New Roman"/>
      <w:color w:val="0066CC"/>
      <w:u w:val="single"/>
    </w:rPr>
  </w:style>
  <w:style w:type="character" w:customStyle="1" w:styleId="1">
    <w:name w:val="Заголовок №1_"/>
    <w:link w:val="10"/>
    <w:uiPriority w:val="99"/>
    <w:locked/>
    <w:rsid w:val="005C70B4"/>
    <w:rPr>
      <w:rFonts w:ascii="Times New Roman" w:hAnsi="Times New Roman"/>
      <w:b/>
      <w:spacing w:val="10"/>
      <w:sz w:val="25"/>
      <w:shd w:val="clear" w:color="auto" w:fill="FFFFFF"/>
    </w:rPr>
  </w:style>
  <w:style w:type="character" w:customStyle="1" w:styleId="100">
    <w:name w:val="Основной текст Знак10"/>
    <w:uiPriority w:val="99"/>
    <w:semiHidden/>
    <w:rsid w:val="005C70B4"/>
    <w:rPr>
      <w:color w:val="000000"/>
    </w:rPr>
  </w:style>
  <w:style w:type="character" w:customStyle="1" w:styleId="2">
    <w:name w:val="Основной текст (2)_"/>
    <w:link w:val="20"/>
    <w:uiPriority w:val="99"/>
    <w:locked/>
    <w:rsid w:val="005C70B4"/>
    <w:rPr>
      <w:rFonts w:ascii="Times New Roman" w:hAnsi="Times New Roman"/>
      <w:b/>
      <w:sz w:val="21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5C70B4"/>
    <w:rPr>
      <w:rFonts w:ascii="Times New Roman" w:hAnsi="Times New Roman"/>
      <w:color w:val="000000"/>
      <w:spacing w:val="-20"/>
      <w:sz w:val="21"/>
      <w:lang w:val="en-US" w:eastAsia="en-US"/>
    </w:rPr>
  </w:style>
  <w:style w:type="character" w:customStyle="1" w:styleId="31">
    <w:name w:val="Основной текст (3)_"/>
    <w:link w:val="32"/>
    <w:uiPriority w:val="99"/>
    <w:locked/>
    <w:rsid w:val="005C70B4"/>
    <w:rPr>
      <w:rFonts w:ascii="Times New Roman" w:hAnsi="Times New Roman"/>
      <w:b/>
      <w:spacing w:val="10"/>
      <w:sz w:val="25"/>
      <w:shd w:val="clear" w:color="auto" w:fill="FFFFFF"/>
    </w:rPr>
  </w:style>
  <w:style w:type="character" w:customStyle="1" w:styleId="12">
    <w:name w:val="Основной текст + 12"/>
    <w:aliases w:val="5 pt,Полужирный,Интервал 0 pt"/>
    <w:uiPriority w:val="99"/>
    <w:rsid w:val="005C70B4"/>
    <w:rPr>
      <w:rFonts w:ascii="Times New Roman" w:hAnsi="Times New Roman"/>
      <w:b/>
      <w:color w:val="000000"/>
      <w:spacing w:val="10"/>
      <w:sz w:val="25"/>
    </w:rPr>
  </w:style>
  <w:style w:type="paragraph" w:customStyle="1" w:styleId="10">
    <w:name w:val="Заголовок №1"/>
    <w:basedOn w:val="a"/>
    <w:link w:val="1"/>
    <w:uiPriority w:val="99"/>
    <w:rsid w:val="005C70B4"/>
    <w:pPr>
      <w:shd w:val="clear" w:color="auto" w:fill="FFFFFF"/>
      <w:spacing w:after="360" w:line="240" w:lineRule="atLeast"/>
      <w:ind w:hanging="1740"/>
      <w:outlineLvl w:val="0"/>
    </w:pPr>
    <w:rPr>
      <w:rFonts w:ascii="Times New Roman" w:eastAsiaTheme="minorHAnsi" w:hAnsi="Times New Roman" w:cstheme="minorBidi"/>
      <w:b/>
      <w:color w:val="auto"/>
      <w:spacing w:val="10"/>
      <w:sz w:val="25"/>
      <w:szCs w:val="22"/>
      <w:lang w:eastAsia="en-US"/>
    </w:rPr>
  </w:style>
  <w:style w:type="paragraph" w:styleId="a4">
    <w:name w:val="Body Text"/>
    <w:basedOn w:val="a"/>
    <w:link w:val="a5"/>
    <w:uiPriority w:val="99"/>
    <w:rsid w:val="005C70B4"/>
    <w:pPr>
      <w:shd w:val="clear" w:color="auto" w:fill="FFFFFF"/>
      <w:spacing w:before="360" w:after="660" w:line="278" w:lineRule="exact"/>
      <w:ind w:hanging="1740"/>
    </w:pPr>
    <w:rPr>
      <w:rFonts w:ascii="Times New Roman" w:hAnsi="Times New Roman" w:cs="Times New Roman"/>
      <w:color w:val="auto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rsid w:val="005C70B4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9">
    <w:name w:val="Основной текст Знак9"/>
    <w:uiPriority w:val="99"/>
    <w:semiHidden/>
    <w:rsid w:val="005C70B4"/>
    <w:rPr>
      <w:color w:val="000000"/>
    </w:rPr>
  </w:style>
  <w:style w:type="character" w:customStyle="1" w:styleId="8">
    <w:name w:val="Основной текст Знак8"/>
    <w:uiPriority w:val="99"/>
    <w:semiHidden/>
    <w:rsid w:val="005C70B4"/>
    <w:rPr>
      <w:color w:val="000000"/>
    </w:rPr>
  </w:style>
  <w:style w:type="character" w:customStyle="1" w:styleId="7">
    <w:name w:val="Основной текст Знак7"/>
    <w:uiPriority w:val="99"/>
    <w:semiHidden/>
    <w:rsid w:val="005C70B4"/>
    <w:rPr>
      <w:color w:val="000000"/>
    </w:rPr>
  </w:style>
  <w:style w:type="character" w:customStyle="1" w:styleId="6">
    <w:name w:val="Основной текст Знак6"/>
    <w:uiPriority w:val="99"/>
    <w:semiHidden/>
    <w:rsid w:val="005C70B4"/>
    <w:rPr>
      <w:color w:val="000000"/>
    </w:rPr>
  </w:style>
  <w:style w:type="character" w:customStyle="1" w:styleId="5">
    <w:name w:val="Основной текст Знак5"/>
    <w:uiPriority w:val="99"/>
    <w:semiHidden/>
    <w:rsid w:val="005C70B4"/>
    <w:rPr>
      <w:color w:val="000000"/>
    </w:rPr>
  </w:style>
  <w:style w:type="character" w:customStyle="1" w:styleId="4">
    <w:name w:val="Основной текст Знак4"/>
    <w:uiPriority w:val="99"/>
    <w:semiHidden/>
    <w:rsid w:val="005C70B4"/>
    <w:rPr>
      <w:color w:val="000000"/>
    </w:rPr>
  </w:style>
  <w:style w:type="character" w:customStyle="1" w:styleId="33">
    <w:name w:val="Основной текст Знак3"/>
    <w:uiPriority w:val="99"/>
    <w:semiHidden/>
    <w:rsid w:val="005C70B4"/>
    <w:rPr>
      <w:color w:val="000000"/>
    </w:rPr>
  </w:style>
  <w:style w:type="character" w:customStyle="1" w:styleId="21">
    <w:name w:val="Основной текст Знак2"/>
    <w:uiPriority w:val="99"/>
    <w:semiHidden/>
    <w:rsid w:val="005C70B4"/>
    <w:rPr>
      <w:color w:val="000000"/>
    </w:rPr>
  </w:style>
  <w:style w:type="paragraph" w:customStyle="1" w:styleId="20">
    <w:name w:val="Основной текст (2)"/>
    <w:basedOn w:val="a"/>
    <w:link w:val="2"/>
    <w:uiPriority w:val="99"/>
    <w:rsid w:val="005C70B4"/>
    <w:pPr>
      <w:shd w:val="clear" w:color="auto" w:fill="FFFFFF"/>
      <w:spacing w:before="480" w:after="660" w:line="240" w:lineRule="atLeast"/>
    </w:pPr>
    <w:rPr>
      <w:rFonts w:ascii="Times New Roman" w:eastAsiaTheme="minorHAnsi" w:hAnsi="Times New Roman" w:cstheme="minorBidi"/>
      <w:b/>
      <w:color w:val="auto"/>
      <w:sz w:val="21"/>
      <w:szCs w:val="22"/>
      <w:lang w:eastAsia="en-US"/>
    </w:rPr>
  </w:style>
  <w:style w:type="paragraph" w:customStyle="1" w:styleId="32">
    <w:name w:val="Основной текст (3)"/>
    <w:basedOn w:val="a"/>
    <w:link w:val="31"/>
    <w:uiPriority w:val="99"/>
    <w:rsid w:val="005C70B4"/>
    <w:pPr>
      <w:shd w:val="clear" w:color="auto" w:fill="FFFFFF"/>
      <w:spacing w:before="1020" w:after="900" w:line="240" w:lineRule="atLeast"/>
    </w:pPr>
    <w:rPr>
      <w:rFonts w:ascii="Times New Roman" w:eastAsiaTheme="minorHAnsi" w:hAnsi="Times New Roman" w:cstheme="minorBidi"/>
      <w:b/>
      <w:color w:val="auto"/>
      <w:spacing w:val="10"/>
      <w:sz w:val="25"/>
      <w:szCs w:val="22"/>
      <w:lang w:eastAsia="en-US"/>
    </w:rPr>
  </w:style>
  <w:style w:type="paragraph" w:styleId="a6">
    <w:name w:val="footnote text"/>
    <w:basedOn w:val="a"/>
    <w:link w:val="a7"/>
    <w:uiPriority w:val="99"/>
    <w:semiHidden/>
    <w:rsid w:val="005C70B4"/>
    <w:rPr>
      <w:rFonts w:ascii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C70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5C70B4"/>
    <w:rPr>
      <w:rFonts w:cs="Times New Roman"/>
      <w:vertAlign w:val="superscript"/>
    </w:rPr>
  </w:style>
  <w:style w:type="character" w:customStyle="1" w:styleId="7pt">
    <w:name w:val="Основной текст + Интервал 7 pt"/>
    <w:uiPriority w:val="99"/>
    <w:rsid w:val="005C70B4"/>
    <w:rPr>
      <w:rFonts w:ascii="Times New Roman" w:hAnsi="Times New Roman"/>
      <w:color w:val="000000"/>
      <w:spacing w:val="140"/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5C70B4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70B4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5C70B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C70B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f">
    <w:name w:val="Normal (Web)"/>
    <w:aliases w:val="Обычный (Web)"/>
    <w:basedOn w:val="a"/>
    <w:uiPriority w:val="99"/>
    <w:semiHidden/>
    <w:unhideWhenUsed/>
    <w:rsid w:val="005C70B4"/>
    <w:pPr>
      <w:overflowPunct w:val="0"/>
      <w:autoSpaceDE w:val="0"/>
      <w:autoSpaceDN w:val="0"/>
      <w:adjustRightInd w:val="0"/>
      <w:spacing w:before="100" w:after="100"/>
    </w:pPr>
    <w:rPr>
      <w:rFonts w:ascii="Times New Roman" w:hAnsi="Times New Roman" w:cs="Times New Roman"/>
      <w:color w:val="auto"/>
      <w:sz w:val="28"/>
      <w:szCs w:val="20"/>
      <w:lang w:val="en-US" w:eastAsia="en-US"/>
    </w:rPr>
  </w:style>
  <w:style w:type="character" w:customStyle="1" w:styleId="FontStyle16">
    <w:name w:val="Font Style16"/>
    <w:rsid w:val="005C70B4"/>
    <w:rPr>
      <w:rFonts w:ascii="Times New Roman" w:hAnsi="Times New Roman"/>
      <w:sz w:val="24"/>
    </w:rPr>
  </w:style>
  <w:style w:type="paragraph" w:customStyle="1" w:styleId="Style10">
    <w:name w:val="Style10"/>
    <w:basedOn w:val="a"/>
    <w:rsid w:val="005C70B4"/>
    <w:pPr>
      <w:widowControl w:val="0"/>
      <w:autoSpaceDE w:val="0"/>
      <w:autoSpaceDN w:val="0"/>
      <w:adjustRightInd w:val="0"/>
      <w:spacing w:line="243" w:lineRule="exact"/>
      <w:ind w:firstLine="576"/>
      <w:jc w:val="both"/>
    </w:pPr>
    <w:rPr>
      <w:rFonts w:ascii="Times New Roman" w:hAnsi="Times New Roman" w:cs="Times New Roman"/>
      <w:color w:val="auto"/>
    </w:rPr>
  </w:style>
  <w:style w:type="paragraph" w:customStyle="1" w:styleId="Style18">
    <w:name w:val="Style18"/>
    <w:basedOn w:val="a"/>
    <w:rsid w:val="005C70B4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</w:rPr>
  </w:style>
  <w:style w:type="character" w:customStyle="1" w:styleId="FontStyle36">
    <w:name w:val="Font Style36"/>
    <w:rsid w:val="005C70B4"/>
    <w:rPr>
      <w:rFonts w:ascii="Times New Roman" w:hAnsi="Times New Roman"/>
      <w:b/>
      <w:sz w:val="26"/>
    </w:rPr>
  </w:style>
  <w:style w:type="character" w:customStyle="1" w:styleId="FontStyle37">
    <w:name w:val="Font Style37"/>
    <w:rsid w:val="005C70B4"/>
    <w:rPr>
      <w:rFonts w:ascii="Times New Roman" w:hAnsi="Times New Roman"/>
      <w:spacing w:val="10"/>
      <w:sz w:val="18"/>
    </w:rPr>
  </w:style>
  <w:style w:type="paragraph" w:styleId="af0">
    <w:name w:val="Body Text Indent"/>
    <w:basedOn w:val="a"/>
    <w:link w:val="af1"/>
    <w:uiPriority w:val="99"/>
    <w:unhideWhenUsed/>
    <w:rsid w:val="005C70B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5C70B4"/>
    <w:pPr>
      <w:widowControl w:val="0"/>
      <w:autoSpaceDE w:val="0"/>
      <w:autoSpaceDN w:val="0"/>
      <w:adjustRightInd w:val="0"/>
      <w:spacing w:line="214" w:lineRule="exact"/>
    </w:pPr>
    <w:rPr>
      <w:rFonts w:ascii="Times New Roman" w:hAnsi="Times New Roman" w:cs="Times New Roman"/>
      <w:color w:val="auto"/>
    </w:rPr>
  </w:style>
  <w:style w:type="character" w:customStyle="1" w:styleId="FontStyle129">
    <w:name w:val="Font Style129"/>
    <w:uiPriority w:val="99"/>
    <w:rsid w:val="005C70B4"/>
    <w:rPr>
      <w:rFonts w:ascii="Times New Roman" w:hAnsi="Times New Roman"/>
      <w:sz w:val="20"/>
    </w:rPr>
  </w:style>
  <w:style w:type="paragraph" w:customStyle="1" w:styleId="Style7">
    <w:name w:val="Style7"/>
    <w:basedOn w:val="a"/>
    <w:rsid w:val="005C70B4"/>
    <w:pPr>
      <w:widowControl w:val="0"/>
      <w:autoSpaceDE w:val="0"/>
      <w:autoSpaceDN w:val="0"/>
      <w:adjustRightInd w:val="0"/>
      <w:spacing w:line="240" w:lineRule="exact"/>
      <w:ind w:firstLine="586"/>
      <w:jc w:val="both"/>
    </w:pPr>
    <w:rPr>
      <w:rFonts w:ascii="Bookman Old Style" w:hAnsi="Bookman Old Style" w:cs="Times New Roman"/>
      <w:color w:val="auto"/>
    </w:rPr>
  </w:style>
  <w:style w:type="paragraph" w:customStyle="1" w:styleId="Style27">
    <w:name w:val="Style27"/>
    <w:basedOn w:val="a"/>
    <w:rsid w:val="005C70B4"/>
    <w:pPr>
      <w:widowControl w:val="0"/>
      <w:autoSpaceDE w:val="0"/>
      <w:autoSpaceDN w:val="0"/>
      <w:adjustRightInd w:val="0"/>
      <w:spacing w:line="240" w:lineRule="exact"/>
      <w:ind w:hanging="528"/>
    </w:pPr>
    <w:rPr>
      <w:rFonts w:ascii="Bookman Old Style" w:hAnsi="Bookman Old Style" w:cs="Times New Roman"/>
      <w:color w:val="auto"/>
    </w:rPr>
  </w:style>
  <w:style w:type="character" w:customStyle="1" w:styleId="FontStyle43">
    <w:name w:val="Font Style43"/>
    <w:rsid w:val="005C70B4"/>
    <w:rPr>
      <w:rFonts w:ascii="Bookman Old Style" w:hAnsi="Bookman Old Style"/>
      <w:spacing w:val="20"/>
      <w:sz w:val="16"/>
    </w:rPr>
  </w:style>
  <w:style w:type="paragraph" w:styleId="af2">
    <w:name w:val="List Paragraph"/>
    <w:basedOn w:val="a"/>
    <w:uiPriority w:val="34"/>
    <w:qFormat/>
    <w:rsid w:val="005C70B4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table" w:styleId="af3">
    <w:name w:val="Table Grid"/>
    <w:basedOn w:val="a1"/>
    <w:uiPriority w:val="59"/>
    <w:rsid w:val="005C70B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next w:val="a4"/>
    <w:link w:val="af5"/>
    <w:uiPriority w:val="10"/>
    <w:rsid w:val="005C70B4"/>
    <w:pPr>
      <w:shd w:val="clear" w:color="auto" w:fill="FFFFFF"/>
      <w:ind w:left="110" w:right="-6"/>
      <w:jc w:val="center"/>
    </w:pPr>
    <w:rPr>
      <w:rFonts w:ascii="Times New Roman" w:hAnsi="Times New Roman" w:cs="Times New Roman"/>
      <w:b/>
      <w:bCs/>
      <w:spacing w:val="-9"/>
      <w:szCs w:val="18"/>
      <w:lang w:eastAsia="zh-CN"/>
    </w:rPr>
  </w:style>
  <w:style w:type="character" w:customStyle="1" w:styleId="af5">
    <w:name w:val="Название Знак"/>
    <w:basedOn w:val="a0"/>
    <w:link w:val="af4"/>
    <w:uiPriority w:val="10"/>
    <w:rsid w:val="005C70B4"/>
    <w:rPr>
      <w:rFonts w:ascii="Times New Roman" w:eastAsia="Times New Roman" w:hAnsi="Times New Roman" w:cs="Times New Roman"/>
      <w:b/>
      <w:bCs/>
      <w:color w:val="000000"/>
      <w:spacing w:val="-9"/>
      <w:sz w:val="24"/>
      <w:szCs w:val="18"/>
      <w:shd w:val="clear" w:color="auto" w:fill="FFFFFF"/>
      <w:lang w:eastAsia="zh-CN"/>
    </w:rPr>
  </w:style>
  <w:style w:type="paragraph" w:customStyle="1" w:styleId="11">
    <w:name w:val="Заголовок1"/>
    <w:basedOn w:val="a"/>
    <w:next w:val="a4"/>
    <w:rsid w:val="00F00832"/>
    <w:pPr>
      <w:shd w:val="clear" w:color="auto" w:fill="FFFFFF"/>
      <w:ind w:left="110" w:right="-6"/>
      <w:jc w:val="center"/>
    </w:pPr>
    <w:rPr>
      <w:rFonts w:ascii="Times New Roman" w:hAnsi="Times New Roman" w:cs="Times New Roman"/>
      <w:b/>
      <w:bCs/>
      <w:spacing w:val="-9"/>
      <w:szCs w:val="18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9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Горобцов</dc:creator>
  <cp:keywords/>
  <dc:description/>
  <cp:lastModifiedBy>User</cp:lastModifiedBy>
  <cp:revision>14</cp:revision>
  <cp:lastPrinted>2024-06-21T08:47:00Z</cp:lastPrinted>
  <dcterms:created xsi:type="dcterms:W3CDTF">2018-09-26T14:46:00Z</dcterms:created>
  <dcterms:modified xsi:type="dcterms:W3CDTF">2025-06-17T12:00:00Z</dcterms:modified>
</cp:coreProperties>
</file>